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42627" w14:textId="10206CFD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FE6218">
        <w:t>8.</w:t>
      </w:r>
      <w:r w:rsidR="008704E9">
        <w:t>5</w:t>
      </w:r>
      <w:r>
        <w:t xml:space="preserve"> Referentiesjabloon</w:t>
      </w:r>
      <w:bookmarkEnd w:id="0"/>
      <w:bookmarkEnd w:id="1"/>
      <w:r>
        <w:t xml:space="preserve"> </w:t>
      </w:r>
    </w:p>
    <w:p w14:paraId="05585C58" w14:textId="77777777" w:rsidR="00122BE4" w:rsidRDefault="00122BE4" w:rsidP="00122BE4">
      <w:pPr>
        <w:pStyle w:val="BasistekstEmtio"/>
        <w:ind w:left="-1276"/>
      </w:pPr>
    </w:p>
    <w:p w14:paraId="29DB5BF6" w14:textId="59C5629B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1E57DA">
        <w:t>6</w:t>
      </w:r>
      <w:r>
        <w:t>.2.2</w:t>
      </w:r>
      <w:r w:rsidR="002071A6">
        <w:t>.3</w:t>
      </w:r>
      <w:r>
        <w:t xml:space="preserve"> genoemde kerncompetenties en randvoorwaarden aan bod komen. </w:t>
      </w:r>
      <w:r>
        <w:rPr>
          <w:b/>
        </w:rPr>
        <w:t>Beperk u niet tot ‘ja’ of ‘nee’ antwoorden, maar beschrijf alle genoemde aspecten inhoudelijk, tenzij in de tabel anders aangegeven.</w:t>
      </w:r>
      <w:r>
        <w:t xml:space="preserve"> </w:t>
      </w:r>
    </w:p>
    <w:p w14:paraId="5F63A47D" w14:textId="77777777" w:rsidR="00122BE4" w:rsidRDefault="00122BE4" w:rsidP="00122BE4">
      <w:pPr>
        <w:pStyle w:val="BasistekstEmtio"/>
      </w:pPr>
    </w:p>
    <w:p w14:paraId="0CAA2B20" w14:textId="77777777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>van Gegadigde</w:t>
      </w:r>
      <w:r w:rsidRPr="00C43595">
        <w:t xml:space="preserve"> benaderbaar.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>
        <w:t>Gegadigde</w:t>
      </w:r>
      <w:r w:rsidRPr="00C43595">
        <w:t xml:space="preserve"> mogelijk is zal er toe leiden dat de betreffende referentie niet in de beoordeling meegenomen zal worden. </w:t>
      </w:r>
      <w:r>
        <w:t xml:space="preserve">Opdrachtgever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77452AB0" w14:textId="77777777" w:rsidR="00122BE4" w:rsidRDefault="00122BE4" w:rsidP="00122BE4">
      <w:pPr>
        <w:pStyle w:val="BasistekstEmtio"/>
        <w:ind w:left="-1276"/>
      </w:pPr>
    </w:p>
    <w:p w14:paraId="33838764" w14:textId="77777777" w:rsidR="00122BE4" w:rsidRDefault="00122BE4" w:rsidP="00122BE4">
      <w:pPr>
        <w:pStyle w:val="BasistekstEmtio"/>
      </w:pPr>
    </w:p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14"/>
      </w:tblGrid>
      <w:tr w:rsidR="00122BE4" w:rsidRPr="00965054" w14:paraId="2869E179" w14:textId="77777777" w:rsidTr="52C6A0A1">
        <w:tc>
          <w:tcPr>
            <w:tcW w:w="453" w:type="dxa"/>
          </w:tcPr>
          <w:p w14:paraId="57EDDF11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5B9383EA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453881B2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14" w:type="dxa"/>
            <w:shd w:val="clear" w:color="auto" w:fill="auto"/>
          </w:tcPr>
          <w:p w14:paraId="23D473C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10BD3D94" w14:textId="77777777" w:rsidTr="52C6A0A1">
        <w:tc>
          <w:tcPr>
            <w:tcW w:w="453" w:type="dxa"/>
          </w:tcPr>
          <w:p w14:paraId="00FBAC70" w14:textId="77777777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>0</w:t>
            </w:r>
          </w:p>
        </w:tc>
        <w:tc>
          <w:tcPr>
            <w:tcW w:w="3739" w:type="dxa"/>
            <w:shd w:val="clear" w:color="auto" w:fill="auto"/>
          </w:tcPr>
          <w:p w14:paraId="5212F11F" w14:textId="77777777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>Naam Gegadigde</w:t>
            </w:r>
          </w:p>
        </w:tc>
        <w:tc>
          <w:tcPr>
            <w:tcW w:w="2046" w:type="dxa"/>
            <w:shd w:val="clear" w:color="auto" w:fill="auto"/>
          </w:tcPr>
          <w:p w14:paraId="3BB9011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36B9198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40C8F1" w14:textId="77777777" w:rsidTr="52C6A0A1">
        <w:tc>
          <w:tcPr>
            <w:tcW w:w="453" w:type="dxa"/>
          </w:tcPr>
          <w:p w14:paraId="46F00393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0C5E9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43A38D49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46FFCC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8E9C291" w14:textId="77777777" w:rsidTr="52C6A0A1">
        <w:tc>
          <w:tcPr>
            <w:tcW w:w="453" w:type="dxa"/>
          </w:tcPr>
          <w:p w14:paraId="5B698204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ADC3B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1A39614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654A925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2270E2B" w14:textId="77777777" w:rsidTr="52C6A0A1">
        <w:tc>
          <w:tcPr>
            <w:tcW w:w="453" w:type="dxa"/>
          </w:tcPr>
          <w:p w14:paraId="5AD9EB2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751EECA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3E6A2A1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9DEC48D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4425EAC" w14:textId="77777777" w:rsidTr="52C6A0A1">
        <w:tc>
          <w:tcPr>
            <w:tcW w:w="453" w:type="dxa"/>
          </w:tcPr>
          <w:p w14:paraId="6F57634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687BA7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20081E0D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275978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59457EA" w14:textId="77777777" w:rsidTr="52C6A0A1">
        <w:tc>
          <w:tcPr>
            <w:tcW w:w="453" w:type="dxa"/>
          </w:tcPr>
          <w:p w14:paraId="2136BD7C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4C0FFF1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1CB9BBF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1C6BFB4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31F331B" w14:textId="77777777" w:rsidTr="52C6A0A1">
        <w:tc>
          <w:tcPr>
            <w:tcW w:w="453" w:type="dxa"/>
          </w:tcPr>
          <w:p w14:paraId="56FDACE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5CDE442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55E85A4A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DDC9A7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A547F1A" w14:textId="77777777" w:rsidTr="52C6A0A1">
        <w:tc>
          <w:tcPr>
            <w:tcW w:w="453" w:type="dxa"/>
          </w:tcPr>
          <w:p w14:paraId="7EF8652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A4D7AE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  <w:shd w:val="clear" w:color="auto" w:fill="auto"/>
          </w:tcPr>
          <w:p w14:paraId="29710C4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0F1764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69C0939B" w14:textId="77777777" w:rsidTr="52C6A0A1">
        <w:tc>
          <w:tcPr>
            <w:tcW w:w="453" w:type="dxa"/>
          </w:tcPr>
          <w:p w14:paraId="169CF08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1DC403B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 xml:space="preserve">Datum afronding </w:t>
            </w:r>
            <w:r w:rsidR="000B4190">
              <w:rPr>
                <w:bCs/>
              </w:rPr>
              <w:t>implementatie</w:t>
            </w:r>
          </w:p>
        </w:tc>
        <w:tc>
          <w:tcPr>
            <w:tcW w:w="2046" w:type="dxa"/>
            <w:shd w:val="clear" w:color="auto" w:fill="auto"/>
          </w:tcPr>
          <w:p w14:paraId="03CE944A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71B9F72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575D272" w14:textId="77777777" w:rsidTr="52C6A0A1">
        <w:tc>
          <w:tcPr>
            <w:tcW w:w="453" w:type="dxa"/>
          </w:tcPr>
          <w:p w14:paraId="1BEB8E2F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36BA51A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Datum einde overeenkomst</w:t>
            </w:r>
          </w:p>
        </w:tc>
        <w:tc>
          <w:tcPr>
            <w:tcW w:w="2046" w:type="dxa"/>
            <w:shd w:val="clear" w:color="auto" w:fill="auto"/>
          </w:tcPr>
          <w:p w14:paraId="24DA5BF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6805E6D8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26EE70F" w14:textId="77777777" w:rsidTr="52C6A0A1">
        <w:tc>
          <w:tcPr>
            <w:tcW w:w="453" w:type="dxa"/>
          </w:tcPr>
          <w:p w14:paraId="5417416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  <w:shd w:val="clear" w:color="auto" w:fill="auto"/>
          </w:tcPr>
          <w:p w14:paraId="1B35963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u hebt uitgevoerd</w:t>
            </w:r>
          </w:p>
        </w:tc>
        <w:tc>
          <w:tcPr>
            <w:tcW w:w="2046" w:type="dxa"/>
            <w:shd w:val="clear" w:color="auto" w:fill="auto"/>
          </w:tcPr>
          <w:p w14:paraId="71CF93FD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36D47F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3FB3436" w14:textId="77777777" w:rsidTr="52C6A0A1">
        <w:tc>
          <w:tcPr>
            <w:tcW w:w="453" w:type="dxa"/>
          </w:tcPr>
          <w:p w14:paraId="03A30ED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739" w:type="dxa"/>
            <w:shd w:val="clear" w:color="auto" w:fill="auto"/>
          </w:tcPr>
          <w:p w14:paraId="217DAA5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de klant zelf heeft uitgevoerd</w:t>
            </w:r>
          </w:p>
        </w:tc>
        <w:tc>
          <w:tcPr>
            <w:tcW w:w="2046" w:type="dxa"/>
            <w:shd w:val="clear" w:color="auto" w:fill="auto"/>
          </w:tcPr>
          <w:p w14:paraId="6CFBDF8E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15BC4DA3" w14:textId="77777777" w:rsidR="00122BE4" w:rsidRPr="0081594A" w:rsidRDefault="00122BE4" w:rsidP="00D84E2D">
            <w:pPr>
              <w:pStyle w:val="BasistekstEmtio"/>
            </w:pPr>
          </w:p>
        </w:tc>
      </w:tr>
    </w:tbl>
    <w:p w14:paraId="6F01A275" w14:textId="77777777" w:rsidR="00712B90" w:rsidRDefault="00712B90"/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6691"/>
        <w:gridCol w:w="2223"/>
      </w:tblGrid>
      <w:tr w:rsidR="00122BE4" w:rsidRPr="00965054" w14:paraId="34E3B2D8" w14:textId="77777777" w:rsidTr="00712B90">
        <w:trPr>
          <w:tblHeader/>
        </w:trPr>
        <w:tc>
          <w:tcPr>
            <w:tcW w:w="453" w:type="dxa"/>
          </w:tcPr>
          <w:p w14:paraId="4AA2092C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546B866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451CEB9C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6691" w:type="dxa"/>
            <w:shd w:val="clear" w:color="auto" w:fill="auto"/>
          </w:tcPr>
          <w:p w14:paraId="01878F40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  <w:tc>
          <w:tcPr>
            <w:tcW w:w="2223" w:type="dxa"/>
          </w:tcPr>
          <w:p w14:paraId="488F39FB" w14:textId="77777777" w:rsidR="00B30564" w:rsidRDefault="00122BE4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Minimumvereiste (kerncompetentie)</w:t>
            </w:r>
            <w:r w:rsidR="00B30564">
              <w:rPr>
                <w:b/>
                <w:bCs/>
              </w:rPr>
              <w:t xml:space="preserve"> of</w:t>
            </w:r>
            <w:r w:rsidR="0016402A">
              <w:rPr>
                <w:b/>
                <w:bCs/>
              </w:rPr>
              <w:t xml:space="preserve"> </w:t>
            </w:r>
            <w:r w:rsidR="00B30564">
              <w:rPr>
                <w:b/>
                <w:bCs/>
              </w:rPr>
              <w:t>Selectiecriterium</w:t>
            </w:r>
          </w:p>
          <w:p w14:paraId="39B020B6" w14:textId="77777777" w:rsidR="00122BE4" w:rsidRPr="00B76C96" w:rsidRDefault="00B30564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D97770">
              <w:rPr>
                <w:b/>
                <w:bCs/>
              </w:rPr>
              <w:t>Aanvul</w:t>
            </w:r>
            <w:r w:rsidR="0016402A">
              <w:rPr>
                <w:b/>
                <w:bCs/>
              </w:rPr>
              <w:t>l</w:t>
            </w:r>
            <w:r w:rsidR="00D97770">
              <w:rPr>
                <w:b/>
                <w:bCs/>
              </w:rPr>
              <w:t>ende competentie</w:t>
            </w:r>
            <w:r>
              <w:rPr>
                <w:b/>
                <w:bCs/>
              </w:rPr>
              <w:t>)</w:t>
            </w:r>
            <w:r w:rsidR="00D97770">
              <w:rPr>
                <w:b/>
                <w:bCs/>
              </w:rPr>
              <w:t xml:space="preserve"> </w:t>
            </w:r>
          </w:p>
        </w:tc>
      </w:tr>
      <w:tr w:rsidR="00122BE4" w:rsidRPr="00965054" w14:paraId="60A451F5" w14:textId="77777777" w:rsidTr="52C6A0A1">
        <w:tc>
          <w:tcPr>
            <w:tcW w:w="453" w:type="dxa"/>
          </w:tcPr>
          <w:p w14:paraId="1E50E24F" w14:textId="127BA321" w:rsidR="00122BE4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F56045"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03CB3CF" w14:textId="77777777" w:rsidR="006C01B7" w:rsidRPr="00DB7BFF" w:rsidRDefault="00122BE4" w:rsidP="006C01B7">
            <w:pPr>
              <w:pStyle w:val="BasistekstEmtio"/>
            </w:pPr>
            <w:r>
              <w:rPr>
                <w:bCs/>
              </w:rPr>
              <w:t xml:space="preserve">Uit de referentieopdracht blijkt kennis van en ervaring met </w:t>
            </w:r>
            <w:r w:rsidR="006C01B7" w:rsidRPr="00DB7BFF">
              <w:t>het op een veilige wijze via het internet ter beschikking stellen van een beproefd</w:t>
            </w:r>
            <w:r w:rsidR="006C01B7">
              <w:t>e</w:t>
            </w:r>
            <w:r w:rsidR="006C01B7" w:rsidRPr="00DB7BFF">
              <w:t>, werkend</w:t>
            </w:r>
            <w:r w:rsidR="006C01B7">
              <w:t>e</w:t>
            </w:r>
            <w:r w:rsidR="006C01B7" w:rsidRPr="00DB7BFF">
              <w:t xml:space="preserve"> en gebruiksvriendelijk geïntegreerde cloudoplossing voor </w:t>
            </w:r>
            <w:r w:rsidR="006C01B7">
              <w:t>b</w:t>
            </w:r>
            <w:r w:rsidR="006C01B7" w:rsidRPr="00DB7BFF">
              <w:t>elastingen als Commercial Off-The-</w:t>
            </w:r>
            <w:proofErr w:type="spellStart"/>
            <w:r w:rsidR="006C01B7" w:rsidRPr="00DB7BFF">
              <w:t>Shelf</w:t>
            </w:r>
            <w:proofErr w:type="spellEnd"/>
            <w:r w:rsidR="006C01B7" w:rsidRPr="00DB7BFF">
              <w:t xml:space="preserve"> product, met daarin de volgende bedrijfsprocessen:</w:t>
            </w:r>
          </w:p>
          <w:p w14:paraId="63CB06C8" w14:textId="77777777" w:rsidR="006C01B7" w:rsidRPr="00DB7BFF" w:rsidRDefault="006C01B7" w:rsidP="006C01B7">
            <w:pPr>
              <w:pStyle w:val="Opsommingteken3eniveauEmtio"/>
              <w:numPr>
                <w:ilvl w:val="3"/>
                <w:numId w:val="54"/>
              </w:numPr>
              <w:spacing w:line="300" w:lineRule="atLeast"/>
              <w:ind w:left="568"/>
            </w:pPr>
            <w:r w:rsidRPr="00DB7BFF">
              <w:t xml:space="preserve">beheer van geïntegreerde belastingomgeving, met minimaal drie </w:t>
            </w:r>
            <w:r>
              <w:t>gemeenten</w:t>
            </w:r>
            <w:r w:rsidRPr="00DB7BFF">
              <w:t>.</w:t>
            </w:r>
          </w:p>
          <w:p w14:paraId="3E5B8FE7" w14:textId="7ED006C9" w:rsidR="00122BE4" w:rsidRPr="00B76C96" w:rsidRDefault="00FA00CE" w:rsidP="009354A0">
            <w:pPr>
              <w:pStyle w:val="BasistekstEmtio"/>
              <w:rPr>
                <w:bCs/>
              </w:rPr>
            </w:pPr>
            <w:r w:rsidRPr="00FA00CE">
              <w:rPr>
                <w:bCs/>
              </w:rPr>
              <w:t xml:space="preserve"> </w:t>
            </w:r>
          </w:p>
        </w:tc>
        <w:tc>
          <w:tcPr>
            <w:tcW w:w="2046" w:type="dxa"/>
            <w:shd w:val="clear" w:color="auto" w:fill="auto"/>
          </w:tcPr>
          <w:p w14:paraId="59AC5F24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44CADA3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2223" w:type="dxa"/>
          </w:tcPr>
          <w:p w14:paraId="35217C24" w14:textId="77777777" w:rsidR="00122BE4" w:rsidRPr="0081594A" w:rsidRDefault="00122BE4" w:rsidP="00D84E2D">
            <w:pPr>
              <w:pStyle w:val="BasistekstEmtio"/>
            </w:pPr>
            <w:r>
              <w:t>Minimumvereiste</w:t>
            </w:r>
          </w:p>
        </w:tc>
      </w:tr>
      <w:tr w:rsidR="00122BE4" w:rsidRPr="00965054" w14:paraId="56FFAB7E" w14:textId="77777777" w:rsidTr="52C6A0A1">
        <w:tc>
          <w:tcPr>
            <w:tcW w:w="453" w:type="dxa"/>
          </w:tcPr>
          <w:p w14:paraId="1AE91EE4" w14:textId="794F71CB" w:rsidR="00122BE4" w:rsidRDefault="00122BE4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F56045"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7C52C01B" w14:textId="31A30303" w:rsidR="00122BE4" w:rsidRDefault="00B1622C" w:rsidP="00122BE4">
            <w:r>
              <w:rPr>
                <w:bCs/>
              </w:rPr>
              <w:t xml:space="preserve">Uit de referentieopdracht blijkt kennis van en ervaring met </w:t>
            </w:r>
            <w:r w:rsidR="00AA4B08">
              <w:rPr>
                <w:bCs/>
              </w:rPr>
              <w:t xml:space="preserve">de </w:t>
            </w:r>
            <w:r w:rsidR="00AA4B08" w:rsidRPr="00DB7BFF">
              <w:t xml:space="preserve">inrichting van de benodigde systeemomgeving en het ondersteunen van de beheerorganisatie voor een outsourcing scenario, met flexibel inzetbare experts van Gegadigde met </w:t>
            </w:r>
            <w:r w:rsidR="00AA4B08" w:rsidRPr="00DB7BFF">
              <w:lastRenderedPageBreak/>
              <w:t>zowel sector, systeem- als proceskennis</w:t>
            </w:r>
          </w:p>
        </w:tc>
        <w:tc>
          <w:tcPr>
            <w:tcW w:w="2046" w:type="dxa"/>
            <w:shd w:val="clear" w:color="auto" w:fill="auto"/>
          </w:tcPr>
          <w:p w14:paraId="0DA0BD41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6A891A63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2223" w:type="dxa"/>
          </w:tcPr>
          <w:p w14:paraId="28C63583" w14:textId="77777777" w:rsidR="00122BE4" w:rsidRDefault="0016402A" w:rsidP="00122BE4">
            <w:pPr>
              <w:pStyle w:val="BasistekstEmtio"/>
            </w:pPr>
            <w:r>
              <w:t>Minimumvereiste</w:t>
            </w:r>
          </w:p>
        </w:tc>
      </w:tr>
      <w:tr w:rsidR="00122BE4" w:rsidRPr="00965054" w14:paraId="58BA2C14" w14:textId="77777777" w:rsidTr="52C6A0A1">
        <w:tc>
          <w:tcPr>
            <w:tcW w:w="453" w:type="dxa"/>
          </w:tcPr>
          <w:p w14:paraId="2962F6DD" w14:textId="1DB4B5E9" w:rsidR="00122BE4" w:rsidRDefault="00122BE4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F56045"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54A539F3" w14:textId="1971BDD1" w:rsidR="00122BE4" w:rsidRDefault="00122BE4" w:rsidP="00122BE4">
            <w:r w:rsidRPr="00FD6ACC">
              <w:rPr>
                <w:bCs/>
              </w:rPr>
              <w:t xml:space="preserve">Uit de referentieopdracht blijkt kennis van en ervaring met </w:t>
            </w:r>
            <w:r w:rsidR="00774241" w:rsidRPr="00774241">
              <w:rPr>
                <w:bCs/>
              </w:rPr>
              <w:t>het uitvoeren van een migratie vanuit bestaande applicatie(s) naar het aan te bieden financieel bedrijfsinformatiesysteem. Hierbij rekening houdend met verschillende opslagstructuren, verbetering datakwaliteit door validatie, conversie, verrijking en ontdubbeling.</w:t>
            </w:r>
          </w:p>
        </w:tc>
        <w:tc>
          <w:tcPr>
            <w:tcW w:w="2046" w:type="dxa"/>
            <w:shd w:val="clear" w:color="auto" w:fill="auto"/>
          </w:tcPr>
          <w:p w14:paraId="61AD0BEC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46AF451C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2223" w:type="dxa"/>
          </w:tcPr>
          <w:p w14:paraId="4CFB1DFC" w14:textId="77777777" w:rsidR="00122BE4" w:rsidRDefault="0016402A" w:rsidP="00122BE4">
            <w:pPr>
              <w:pStyle w:val="BasistekstEmtio"/>
            </w:pPr>
            <w:r>
              <w:t>Minimumvereiste</w:t>
            </w:r>
          </w:p>
        </w:tc>
      </w:tr>
      <w:tr w:rsidR="00480C0A" w:rsidRPr="00965054" w14:paraId="781593DA" w14:textId="77777777" w:rsidTr="52C6A0A1">
        <w:tc>
          <w:tcPr>
            <w:tcW w:w="453" w:type="dxa"/>
          </w:tcPr>
          <w:p w14:paraId="7939EBCE" w14:textId="5626A4FB" w:rsidR="00480C0A" w:rsidRDefault="00706965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F56045"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3E18374C" w14:textId="563F60D5" w:rsidR="00480C0A" w:rsidRPr="00FD6ACC" w:rsidRDefault="00907353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FC1E2B" w:rsidRPr="00DB7BFF">
              <w:t xml:space="preserve">het uitvoeren van een migratie vanuit </w:t>
            </w:r>
            <w:r w:rsidR="00FC1E2B">
              <w:t xml:space="preserve">een </w:t>
            </w:r>
            <w:r w:rsidR="00FC1E2B" w:rsidRPr="00DB7BFF">
              <w:t xml:space="preserve">bestaande applicatie naar </w:t>
            </w:r>
            <w:r w:rsidR="00FC1E2B">
              <w:t>de</w:t>
            </w:r>
            <w:r w:rsidR="00FC1E2B" w:rsidRPr="00DB7BFF">
              <w:t xml:space="preserve"> aan te bieden </w:t>
            </w:r>
            <w:r w:rsidR="00FC1E2B">
              <w:t xml:space="preserve">Cloudoplossing voor </w:t>
            </w:r>
            <w:r w:rsidR="00FC1E2B" w:rsidRPr="00DB7BFF">
              <w:t>Belasting</w:t>
            </w:r>
            <w:r w:rsidR="00FC1E2B">
              <w:t>en;</w:t>
            </w:r>
            <w:r w:rsidR="00FC1E2B" w:rsidRPr="00DB7BFF">
              <w:t xml:space="preserve"> </w:t>
            </w:r>
            <w:r w:rsidR="00FC1E2B">
              <w:t>h</w:t>
            </w:r>
            <w:r w:rsidR="00FC1E2B" w:rsidRPr="00DB7BFF">
              <w:t xml:space="preserve">ierbij rekening houdend met verschillende opslagstructuren, verbetering datakwaliteit door validatie, conversie, verrijking en </w:t>
            </w:r>
            <w:proofErr w:type="spellStart"/>
            <w:r w:rsidR="00FC1E2B" w:rsidRPr="00DB7BFF">
              <w:t>ontdubbeling</w:t>
            </w:r>
            <w:proofErr w:type="spellEnd"/>
          </w:p>
        </w:tc>
        <w:tc>
          <w:tcPr>
            <w:tcW w:w="2046" w:type="dxa"/>
            <w:shd w:val="clear" w:color="auto" w:fill="auto"/>
          </w:tcPr>
          <w:p w14:paraId="420E2305" w14:textId="77777777" w:rsidR="00480C0A" w:rsidRPr="0081594A" w:rsidRDefault="00480C0A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33624A70" w14:textId="77777777" w:rsidR="00480C0A" w:rsidRPr="0081594A" w:rsidRDefault="00480C0A" w:rsidP="00122BE4">
            <w:pPr>
              <w:pStyle w:val="BasistekstEmtio"/>
            </w:pPr>
          </w:p>
        </w:tc>
        <w:tc>
          <w:tcPr>
            <w:tcW w:w="2223" w:type="dxa"/>
          </w:tcPr>
          <w:p w14:paraId="5CCE7970" w14:textId="77777777" w:rsidR="00480C0A" w:rsidRDefault="0016402A" w:rsidP="00122BE4">
            <w:pPr>
              <w:pStyle w:val="BasistekstEmtio"/>
            </w:pPr>
            <w:r>
              <w:t>Minimumvereiste</w:t>
            </w:r>
          </w:p>
        </w:tc>
      </w:tr>
      <w:tr w:rsidR="00480C0A" w:rsidRPr="00965054" w14:paraId="3923E46F" w14:textId="77777777" w:rsidTr="52C6A0A1">
        <w:tc>
          <w:tcPr>
            <w:tcW w:w="453" w:type="dxa"/>
          </w:tcPr>
          <w:p w14:paraId="6ED60E0D" w14:textId="04D6100F" w:rsidR="00480C0A" w:rsidRDefault="00493266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  <w:r w:rsidR="00F56045"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24E5EC4E" w14:textId="1AB539B0" w:rsidR="00480C0A" w:rsidRPr="00D5509D" w:rsidRDefault="00907353" w:rsidP="00D5509D">
            <w:pPr>
              <w:pStyle w:val="BasistekstEmtio"/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865A34" w:rsidRPr="00865A34">
              <w:rPr>
                <w:bCs/>
              </w:rPr>
              <w:t>het</w:t>
            </w:r>
            <w:r w:rsidR="00D5509D" w:rsidRPr="00DB7BFF">
              <w:t xml:space="preserve"> opleiden van </w:t>
            </w:r>
            <w:r w:rsidR="00D5509D">
              <w:t>eindgebruikers</w:t>
            </w:r>
            <w:r w:rsidR="00D5509D" w:rsidRPr="00DB7BFF">
              <w:t xml:space="preserve"> </w:t>
            </w:r>
            <w:r w:rsidR="00D5509D" w:rsidRPr="00DB7BFF">
              <w:t>binnen de klantorganisatie middels opgezette trainingen/opleidingen op basis van procesbeschrijvingen inclusief gebruikershandleidingen en andere ondersteunende materialen (</w:t>
            </w:r>
            <w:r w:rsidR="00D5509D">
              <w:t xml:space="preserve">bijvoorbeeld </w:t>
            </w:r>
            <w:r w:rsidR="00D5509D" w:rsidRPr="00DB7BFF">
              <w:t>E-</w:t>
            </w:r>
            <w:proofErr w:type="spellStart"/>
            <w:r w:rsidR="00D5509D" w:rsidRPr="00DB7BFF">
              <w:t>learning</w:t>
            </w:r>
            <w:proofErr w:type="spellEnd"/>
            <w:r w:rsidR="00D5509D" w:rsidRPr="00DB7BFF">
              <w:t>)</w:t>
            </w:r>
          </w:p>
        </w:tc>
        <w:tc>
          <w:tcPr>
            <w:tcW w:w="2046" w:type="dxa"/>
            <w:shd w:val="clear" w:color="auto" w:fill="auto"/>
          </w:tcPr>
          <w:p w14:paraId="23A72F40" w14:textId="77777777" w:rsidR="00480C0A" w:rsidRPr="0081594A" w:rsidRDefault="00480C0A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5FCC6597" w14:textId="77777777" w:rsidR="00480C0A" w:rsidRPr="0081594A" w:rsidRDefault="00480C0A" w:rsidP="00122BE4">
            <w:pPr>
              <w:pStyle w:val="BasistekstEmtio"/>
            </w:pPr>
          </w:p>
        </w:tc>
        <w:tc>
          <w:tcPr>
            <w:tcW w:w="2223" w:type="dxa"/>
          </w:tcPr>
          <w:p w14:paraId="3F624CAA" w14:textId="77777777" w:rsidR="00480C0A" w:rsidRDefault="0016402A" w:rsidP="00122BE4">
            <w:pPr>
              <w:pStyle w:val="BasistekstEmtio"/>
            </w:pPr>
            <w:r>
              <w:t>Minimumvereiste</w:t>
            </w:r>
          </w:p>
        </w:tc>
      </w:tr>
      <w:tr w:rsidR="000B0B8C" w:rsidRPr="00965054" w14:paraId="366AE740" w14:textId="77777777" w:rsidTr="52C6A0A1">
        <w:tc>
          <w:tcPr>
            <w:tcW w:w="453" w:type="dxa"/>
          </w:tcPr>
          <w:p w14:paraId="30FF4586" w14:textId="6C0E1F8B" w:rsidR="000B0B8C" w:rsidRDefault="00AB384E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F56045"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4C1AFF4B" w14:textId="5137CC36" w:rsidR="000B0B8C" w:rsidRPr="00FD6ACC" w:rsidRDefault="00AB384E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463D93" w:rsidRPr="00463D93">
              <w:rPr>
                <w:bCs/>
              </w:rPr>
              <w:t xml:space="preserve">het </w:t>
            </w:r>
            <w:proofErr w:type="spellStart"/>
            <w:r w:rsidR="00962723" w:rsidRPr="00DB7BFF">
              <w:t>het</w:t>
            </w:r>
            <w:proofErr w:type="spellEnd"/>
            <w:r w:rsidR="00962723" w:rsidRPr="00DB7BFF">
              <w:t xml:space="preserve"> toegankelijk maken/houden van alle data uit de aan te bieden Cloudoplossing voor Belastingen (zowel transactie data, verwerkte data, als setup data) en </w:t>
            </w:r>
            <w:r w:rsidR="00962723">
              <w:t xml:space="preserve">deze </w:t>
            </w:r>
            <w:r w:rsidR="00962723" w:rsidRPr="00DB7BFF">
              <w:t xml:space="preserve">beschikbaar houden om op een gecontroleerde en efficiënte manier in te lezen in BI </w:t>
            </w:r>
            <w:proofErr w:type="spellStart"/>
            <w:r w:rsidR="00962723" w:rsidRPr="00DB7BFF">
              <w:t>tooling</w:t>
            </w:r>
            <w:proofErr w:type="spellEnd"/>
            <w:r w:rsidR="00962723" w:rsidRPr="00DB7BFF">
              <w:t xml:space="preserve"> zodat deze data gebruikt kan worden voor aanvullende rapportages, dashboards en het combineren van </w:t>
            </w:r>
            <w:r w:rsidR="00962723" w:rsidRPr="00DB7BFF">
              <w:lastRenderedPageBreak/>
              <w:t>bedrijfsvoeringdata met overige bronnen</w:t>
            </w:r>
          </w:p>
        </w:tc>
        <w:tc>
          <w:tcPr>
            <w:tcW w:w="2046" w:type="dxa"/>
            <w:shd w:val="clear" w:color="auto" w:fill="auto"/>
          </w:tcPr>
          <w:p w14:paraId="42C0C360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78141FA0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2223" w:type="dxa"/>
          </w:tcPr>
          <w:p w14:paraId="370E3097" w14:textId="1280FCD9" w:rsidR="000B0B8C" w:rsidRDefault="00463D93" w:rsidP="00122BE4">
            <w:pPr>
              <w:pStyle w:val="BasistekstEmtio"/>
            </w:pPr>
            <w:r>
              <w:t>Minimumvereiste</w:t>
            </w:r>
          </w:p>
        </w:tc>
      </w:tr>
      <w:tr w:rsidR="000B0B8C" w:rsidRPr="00965054" w14:paraId="03B40C87" w14:textId="77777777" w:rsidTr="52C6A0A1">
        <w:tc>
          <w:tcPr>
            <w:tcW w:w="453" w:type="dxa"/>
          </w:tcPr>
          <w:p w14:paraId="3E364649" w14:textId="616CF991" w:rsidR="000B0B8C" w:rsidRDefault="00AB384E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F56045"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433335A9" w14:textId="651E312B" w:rsidR="000B0B8C" w:rsidRPr="00FD6ACC" w:rsidRDefault="00AB384E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361EB2" w:rsidRPr="00DB7BFF">
              <w:t xml:space="preserve">het integreren/koppelen van de door Gegadigde aan te bieden Cloudoplossing voor Belastingen met overige bedrijfsvoeringsapplicaties, software en/of </w:t>
            </w:r>
            <w:proofErr w:type="spellStart"/>
            <w:r w:rsidR="00361EB2" w:rsidRPr="00DB7BFF">
              <w:t>webservices</w:t>
            </w:r>
            <w:proofErr w:type="spellEnd"/>
            <w:r w:rsidR="00361EB2" w:rsidRPr="00DB7BFF">
              <w:t xml:space="preserve"> in andere (hosting- of on </w:t>
            </w:r>
            <w:proofErr w:type="spellStart"/>
            <w:r w:rsidR="00361EB2" w:rsidRPr="00DB7BFF">
              <w:t>premise</w:t>
            </w:r>
            <w:proofErr w:type="spellEnd"/>
            <w:r w:rsidR="00361EB2" w:rsidRPr="00DB7BFF">
              <w:t>) omgevingen</w:t>
            </w:r>
          </w:p>
        </w:tc>
        <w:tc>
          <w:tcPr>
            <w:tcW w:w="2046" w:type="dxa"/>
            <w:shd w:val="clear" w:color="auto" w:fill="auto"/>
          </w:tcPr>
          <w:p w14:paraId="1E9E77C0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4064D50B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2223" w:type="dxa"/>
          </w:tcPr>
          <w:p w14:paraId="774DEE18" w14:textId="3C248FDD" w:rsidR="000B0B8C" w:rsidRDefault="00962723" w:rsidP="00122BE4">
            <w:pPr>
              <w:pStyle w:val="BasistekstEmtio"/>
            </w:pPr>
            <w:r>
              <w:t>Minimumvereiste</w:t>
            </w:r>
          </w:p>
        </w:tc>
      </w:tr>
      <w:tr w:rsidR="000B0B8C" w:rsidRPr="00965054" w14:paraId="0AF27B43" w14:textId="77777777" w:rsidTr="52C6A0A1">
        <w:tc>
          <w:tcPr>
            <w:tcW w:w="453" w:type="dxa"/>
          </w:tcPr>
          <w:p w14:paraId="2D51499F" w14:textId="44F8C8A4" w:rsidR="000B0B8C" w:rsidRDefault="00F56045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739" w:type="dxa"/>
            <w:shd w:val="clear" w:color="auto" w:fill="auto"/>
          </w:tcPr>
          <w:p w14:paraId="2282238B" w14:textId="579B9A56" w:rsidR="000B0B8C" w:rsidRPr="00FD6ACC" w:rsidRDefault="00AB384E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C4415F" w:rsidRPr="002E4A3A">
              <w:t xml:space="preserve">implementaties van belastingsystemen op basis van een cloudvoorziening bij gemeenten of samenwerkingsverbanden </w:t>
            </w:r>
            <w:proofErr w:type="spellStart"/>
            <w:r w:rsidR="00C4415F" w:rsidRPr="002E4A3A">
              <w:t>i</w:t>
            </w:r>
            <w:r w:rsidR="00C4415F">
              <w:t>.h.</w:t>
            </w:r>
            <w:r w:rsidR="00C4415F" w:rsidRPr="002E4A3A">
              <w:t>k</w:t>
            </w:r>
            <w:r w:rsidR="00C4415F">
              <w:t>.</w:t>
            </w:r>
            <w:r w:rsidR="00C4415F" w:rsidRPr="002E4A3A">
              <w:t>v</w:t>
            </w:r>
            <w:proofErr w:type="spellEnd"/>
            <w:r w:rsidR="00C4415F">
              <w:t>.</w:t>
            </w:r>
            <w:r w:rsidR="00C4415F" w:rsidRPr="002E4A3A">
              <w:t xml:space="preserve"> belastingen met een omvang 100.000 plus of min 25% (zie paragraaf </w:t>
            </w:r>
            <w:r w:rsidR="00C4415F">
              <w:t>3.5.3)</w:t>
            </w:r>
            <w:r w:rsidR="004F7E37" w:rsidRPr="004F7E37">
              <w:rPr>
                <w:bCs/>
              </w:rPr>
              <w:t xml:space="preserve"> </w:t>
            </w:r>
          </w:p>
        </w:tc>
        <w:tc>
          <w:tcPr>
            <w:tcW w:w="2046" w:type="dxa"/>
            <w:shd w:val="clear" w:color="auto" w:fill="auto"/>
          </w:tcPr>
          <w:p w14:paraId="759A499C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3B06D5C4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2223" w:type="dxa"/>
          </w:tcPr>
          <w:p w14:paraId="10438FDB" w14:textId="77777777" w:rsidR="000B0B8C" w:rsidRDefault="00F522B6" w:rsidP="00122BE4">
            <w:pPr>
              <w:pStyle w:val="BasistekstEmtio"/>
            </w:pPr>
            <w:r>
              <w:t>Selectiecriterium</w:t>
            </w:r>
          </w:p>
        </w:tc>
      </w:tr>
      <w:tr w:rsidR="000B0B8C" w:rsidRPr="00965054" w14:paraId="743157C3" w14:textId="77777777" w:rsidTr="52C6A0A1">
        <w:tc>
          <w:tcPr>
            <w:tcW w:w="453" w:type="dxa"/>
          </w:tcPr>
          <w:p w14:paraId="136F5D62" w14:textId="0F95EA6B" w:rsidR="000B0B8C" w:rsidRDefault="00AB384E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  <w:r w:rsidR="00F56045">
              <w:rPr>
                <w:bCs/>
              </w:rPr>
              <w:t>0</w:t>
            </w:r>
          </w:p>
        </w:tc>
        <w:tc>
          <w:tcPr>
            <w:tcW w:w="3739" w:type="dxa"/>
            <w:shd w:val="clear" w:color="auto" w:fill="auto"/>
          </w:tcPr>
          <w:p w14:paraId="325E3A3D" w14:textId="7A8F5D15" w:rsidR="000B0B8C" w:rsidRPr="00FD6ACC" w:rsidRDefault="00AB384E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4324F5" w:rsidRPr="002E4A3A">
              <w:t xml:space="preserve">het slimmer, gemakkelijker en meer geautomatiseerd laten plaatsvinden van </w:t>
            </w:r>
            <w:r w:rsidR="004324F5" w:rsidRPr="00786CCA">
              <w:t xml:space="preserve">werkzaamheden en vermijden van </w:t>
            </w:r>
            <w:r w:rsidR="004324F5" w:rsidRPr="00786CCA">
              <w:lastRenderedPageBreak/>
              <w:t>maatwerk door het versimpelen van processen met optimale aansluiting tussen processen en functionaliteit van het systeem, door parametrisering of andere realistische maatregelen</w:t>
            </w:r>
            <w:r w:rsidR="00F91A48" w:rsidRPr="00F91A48">
              <w:rPr>
                <w:bCs/>
              </w:rPr>
              <w:t xml:space="preserve"> </w:t>
            </w:r>
          </w:p>
        </w:tc>
        <w:tc>
          <w:tcPr>
            <w:tcW w:w="2046" w:type="dxa"/>
            <w:shd w:val="clear" w:color="auto" w:fill="auto"/>
          </w:tcPr>
          <w:p w14:paraId="63ED147E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193819EA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2223" w:type="dxa"/>
          </w:tcPr>
          <w:p w14:paraId="1846EE51" w14:textId="77777777" w:rsidR="000B0B8C" w:rsidRDefault="00F522B6" w:rsidP="00122BE4">
            <w:pPr>
              <w:pStyle w:val="BasistekstEmtio"/>
            </w:pPr>
            <w:r>
              <w:t>Selectiecriterium</w:t>
            </w:r>
          </w:p>
        </w:tc>
      </w:tr>
      <w:tr w:rsidR="000B0B8C" w:rsidRPr="00965054" w14:paraId="5883E891" w14:textId="77777777" w:rsidTr="52C6A0A1">
        <w:tc>
          <w:tcPr>
            <w:tcW w:w="453" w:type="dxa"/>
          </w:tcPr>
          <w:p w14:paraId="2400D8D7" w14:textId="3AE0375F" w:rsidR="000B0B8C" w:rsidRDefault="00AB384E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  <w:r w:rsidR="00F56045"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4F8B7377" w14:textId="528C8C4D" w:rsidR="000B0B8C" w:rsidRPr="00FD6ACC" w:rsidRDefault="00AB384E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AC1579" w:rsidRPr="00786CCA">
              <w:t xml:space="preserve">het toepassen van ‘best </w:t>
            </w:r>
            <w:proofErr w:type="spellStart"/>
            <w:r w:rsidR="00AC1579" w:rsidRPr="00786CCA">
              <w:t>practices</w:t>
            </w:r>
            <w:proofErr w:type="spellEnd"/>
            <w:r w:rsidR="00AC1579" w:rsidRPr="00786CCA">
              <w:t>’ geautomatiseerde belastingprocessen voor de gemeentelijke sector</w:t>
            </w:r>
          </w:p>
        </w:tc>
        <w:tc>
          <w:tcPr>
            <w:tcW w:w="2046" w:type="dxa"/>
            <w:shd w:val="clear" w:color="auto" w:fill="auto"/>
          </w:tcPr>
          <w:p w14:paraId="33D98162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3A456EAF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2223" w:type="dxa"/>
          </w:tcPr>
          <w:p w14:paraId="14B40080" w14:textId="77777777" w:rsidR="000B0B8C" w:rsidRDefault="00F522B6" w:rsidP="00122BE4">
            <w:pPr>
              <w:pStyle w:val="BasistekstEmtio"/>
            </w:pPr>
            <w:r>
              <w:t>Selectiecriterium</w:t>
            </w:r>
          </w:p>
        </w:tc>
      </w:tr>
      <w:tr w:rsidR="00FB7F4D" w:rsidRPr="00965054" w14:paraId="66534740" w14:textId="77777777" w:rsidTr="52C6A0A1">
        <w:tc>
          <w:tcPr>
            <w:tcW w:w="453" w:type="dxa"/>
          </w:tcPr>
          <w:p w14:paraId="577DFA1C" w14:textId="45F24ED3" w:rsidR="00FB7F4D" w:rsidRDefault="00AB384E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  <w:r w:rsidR="00F56045"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59F63B8C" w14:textId="1C7BAC4E" w:rsidR="00A83B14" w:rsidRPr="00786CCA" w:rsidRDefault="00AB384E" w:rsidP="00A83B14">
            <w:pPr>
              <w:pStyle w:val="BasistekstEmtio"/>
            </w:pPr>
            <w:r w:rsidRPr="00FD6ACC">
              <w:rPr>
                <w:bCs/>
              </w:rPr>
              <w:t xml:space="preserve">Uit de referentieopdracht blijkt kennis van en </w:t>
            </w:r>
            <w:r w:rsidR="001F57CF" w:rsidRPr="001F57CF">
              <w:rPr>
                <w:bCs/>
              </w:rPr>
              <w:t xml:space="preserve">branche ervaring </w:t>
            </w:r>
            <w:r w:rsidR="00A83B14">
              <w:rPr>
                <w:bCs/>
              </w:rPr>
              <w:t xml:space="preserve">met </w:t>
            </w:r>
            <w:r w:rsidR="00A83B14" w:rsidRPr="00786CCA">
              <w:t>de operationele systemen betreffende informatie-uitwisseling/integraties:</w:t>
            </w:r>
          </w:p>
          <w:p w14:paraId="16F0F28B" w14:textId="1FADE30F" w:rsidR="00FB7F4D" w:rsidRPr="007C20CA" w:rsidRDefault="00A83B14" w:rsidP="001F57CF">
            <w:pPr>
              <w:pStyle w:val="Opsommingteken2eniveauEmtio"/>
              <w:numPr>
                <w:ilvl w:val="1"/>
                <w:numId w:val="51"/>
              </w:numPr>
              <w:spacing w:line="300" w:lineRule="atLeast"/>
            </w:pPr>
            <w:r w:rsidRPr="00786CCA">
              <w:t xml:space="preserve">Taxatieapplicatie o.b.v. </w:t>
            </w:r>
            <w:proofErr w:type="spellStart"/>
            <w:r w:rsidRPr="00786CCA">
              <w:t>realtime</w:t>
            </w:r>
            <w:proofErr w:type="spellEnd"/>
            <w:r w:rsidRPr="00786CCA">
              <w:t xml:space="preserve"> berichtenverkeer</w:t>
            </w:r>
          </w:p>
        </w:tc>
        <w:tc>
          <w:tcPr>
            <w:tcW w:w="2046" w:type="dxa"/>
            <w:shd w:val="clear" w:color="auto" w:fill="auto"/>
          </w:tcPr>
          <w:p w14:paraId="34958754" w14:textId="77777777" w:rsidR="00FB7F4D" w:rsidRPr="0081594A" w:rsidRDefault="00FB7F4D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67756A45" w14:textId="77777777" w:rsidR="00FB7F4D" w:rsidRPr="0081594A" w:rsidRDefault="00FB7F4D" w:rsidP="00122BE4">
            <w:pPr>
              <w:pStyle w:val="BasistekstEmtio"/>
            </w:pPr>
          </w:p>
        </w:tc>
        <w:tc>
          <w:tcPr>
            <w:tcW w:w="2223" w:type="dxa"/>
          </w:tcPr>
          <w:p w14:paraId="1E7AC138" w14:textId="77777777" w:rsidR="00FB7F4D" w:rsidRDefault="00F522B6" w:rsidP="00122BE4">
            <w:pPr>
              <w:pStyle w:val="BasistekstEmtio"/>
            </w:pPr>
            <w:r>
              <w:t>Selectiecriterium</w:t>
            </w:r>
          </w:p>
        </w:tc>
      </w:tr>
      <w:tr w:rsidR="00FB7F4D" w:rsidRPr="00965054" w14:paraId="53E876C0" w14:textId="77777777" w:rsidTr="52C6A0A1">
        <w:tc>
          <w:tcPr>
            <w:tcW w:w="453" w:type="dxa"/>
          </w:tcPr>
          <w:p w14:paraId="23E14E26" w14:textId="12714608" w:rsidR="00FB7F4D" w:rsidRDefault="00AB384E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  <w:r w:rsidR="00F56045"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157FD0DD" w14:textId="16B4CA1E" w:rsidR="00FB7F4D" w:rsidRPr="0031243A" w:rsidRDefault="00AB384E" w:rsidP="00AD6072">
            <w:pPr>
              <w:rPr>
                <w:bCs/>
              </w:rPr>
            </w:pPr>
            <w:r w:rsidRPr="00FD6ACC">
              <w:rPr>
                <w:bCs/>
              </w:rPr>
              <w:t>Uit de referentieopdracht blijkt kennis van en ervaring met</w:t>
            </w:r>
            <w:r w:rsidR="001F57CF">
              <w:rPr>
                <w:bCs/>
              </w:rPr>
              <w:t xml:space="preserve"> </w:t>
            </w:r>
            <w:r w:rsidR="008455B4" w:rsidRPr="00786CCA">
              <w:t>het aansluiten van</w:t>
            </w:r>
            <w:r w:rsidR="008455B4" w:rsidRPr="002E4A3A">
              <w:t xml:space="preserve"> systeem- en procesinrichting bij flexibele werkvormen (Nieuwe Werken), ondersteuning voor </w:t>
            </w:r>
            <w:proofErr w:type="spellStart"/>
            <w:r w:rsidR="008455B4" w:rsidRPr="002E4A3A">
              <w:t>anytime</w:t>
            </w:r>
            <w:proofErr w:type="spellEnd"/>
            <w:r w:rsidR="008455B4" w:rsidRPr="002E4A3A">
              <w:t>/</w:t>
            </w:r>
            <w:proofErr w:type="spellStart"/>
            <w:r w:rsidR="008455B4" w:rsidRPr="002E4A3A">
              <w:t>anywhere</w:t>
            </w:r>
            <w:proofErr w:type="spellEnd"/>
            <w:r w:rsidR="008455B4" w:rsidRPr="002E4A3A">
              <w:t>/</w:t>
            </w:r>
            <w:proofErr w:type="spellStart"/>
            <w:r w:rsidR="008455B4" w:rsidRPr="002E4A3A">
              <w:t>any</w:t>
            </w:r>
            <w:proofErr w:type="spellEnd"/>
            <w:r w:rsidR="008455B4" w:rsidRPr="002E4A3A">
              <w:t xml:space="preserve"> device</w:t>
            </w:r>
          </w:p>
        </w:tc>
        <w:tc>
          <w:tcPr>
            <w:tcW w:w="2046" w:type="dxa"/>
            <w:shd w:val="clear" w:color="auto" w:fill="auto"/>
          </w:tcPr>
          <w:p w14:paraId="637C6595" w14:textId="77777777" w:rsidR="00FB7F4D" w:rsidRPr="0081594A" w:rsidRDefault="00FB7F4D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3651E0EB" w14:textId="77777777" w:rsidR="00FB7F4D" w:rsidRPr="0081594A" w:rsidRDefault="00FB7F4D" w:rsidP="00122BE4">
            <w:pPr>
              <w:pStyle w:val="BasistekstEmtio"/>
            </w:pPr>
          </w:p>
        </w:tc>
        <w:tc>
          <w:tcPr>
            <w:tcW w:w="2223" w:type="dxa"/>
          </w:tcPr>
          <w:p w14:paraId="7E2E5E66" w14:textId="77777777" w:rsidR="00FB7F4D" w:rsidRDefault="00F522B6" w:rsidP="00122BE4">
            <w:pPr>
              <w:pStyle w:val="BasistekstEmtio"/>
            </w:pPr>
            <w:r>
              <w:t>Selectiecriterium</w:t>
            </w:r>
          </w:p>
        </w:tc>
      </w:tr>
      <w:tr w:rsidR="00792EB6" w:rsidRPr="00965054" w14:paraId="3F019FD8" w14:textId="77777777" w:rsidTr="52C6A0A1">
        <w:tc>
          <w:tcPr>
            <w:tcW w:w="453" w:type="dxa"/>
          </w:tcPr>
          <w:p w14:paraId="4A93E71A" w14:textId="535D571F" w:rsidR="00792EB6" w:rsidRDefault="006340BD" w:rsidP="00792EB6">
            <w:pPr>
              <w:pStyle w:val="BasistekstEmtio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  <w:r w:rsidR="00F56045"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2715BAD8" w14:textId="3D05CE68" w:rsidR="00792EB6" w:rsidRPr="00FD6ACC" w:rsidRDefault="00792EB6" w:rsidP="00792EB6">
            <w:pPr>
              <w:rPr>
                <w:bCs/>
              </w:rPr>
            </w:pPr>
            <w:r w:rsidRPr="007B1C83">
              <w:rPr>
                <w:bCs/>
              </w:rPr>
              <w:t xml:space="preserve">Uit de referentieopdracht blijkt kennis van en ervaring met </w:t>
            </w:r>
            <w:r w:rsidR="000F074E" w:rsidRPr="002E4A3A">
              <w:t>rol gebaseerd werken</w:t>
            </w:r>
          </w:p>
        </w:tc>
        <w:tc>
          <w:tcPr>
            <w:tcW w:w="2046" w:type="dxa"/>
            <w:shd w:val="clear" w:color="auto" w:fill="auto"/>
          </w:tcPr>
          <w:p w14:paraId="07ADC79D" w14:textId="77777777" w:rsidR="00792EB6" w:rsidRPr="0081594A" w:rsidRDefault="00792EB6" w:rsidP="00792EB6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30CF8F07" w14:textId="77777777" w:rsidR="00792EB6" w:rsidRPr="0081594A" w:rsidRDefault="00792EB6" w:rsidP="00792EB6">
            <w:pPr>
              <w:pStyle w:val="BasistekstEmtio"/>
            </w:pPr>
          </w:p>
        </w:tc>
        <w:tc>
          <w:tcPr>
            <w:tcW w:w="2223" w:type="dxa"/>
          </w:tcPr>
          <w:p w14:paraId="25AED3D7" w14:textId="422FA9B4" w:rsidR="00792EB6" w:rsidRDefault="005268BE" w:rsidP="00792EB6">
            <w:pPr>
              <w:pStyle w:val="BasistekstEmtio"/>
            </w:pPr>
            <w:r>
              <w:t>Selectiecriterium</w:t>
            </w:r>
          </w:p>
        </w:tc>
      </w:tr>
      <w:tr w:rsidR="00792EB6" w:rsidRPr="00965054" w14:paraId="6947E7F7" w14:textId="77777777" w:rsidTr="52C6A0A1">
        <w:tc>
          <w:tcPr>
            <w:tcW w:w="453" w:type="dxa"/>
          </w:tcPr>
          <w:p w14:paraId="051BAE08" w14:textId="4EB63588" w:rsidR="00792EB6" w:rsidRDefault="006340BD" w:rsidP="00792EB6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  <w:r w:rsidR="00F56045"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11F00E39" w14:textId="2F7D3A0F" w:rsidR="00792EB6" w:rsidRPr="00FD6ACC" w:rsidRDefault="00792EB6" w:rsidP="00792EB6">
            <w:pPr>
              <w:rPr>
                <w:bCs/>
              </w:rPr>
            </w:pPr>
            <w:r w:rsidRPr="007B1C83">
              <w:rPr>
                <w:bCs/>
              </w:rPr>
              <w:t xml:space="preserve">Uit de referentieopdracht blijkt kennis van en ervaring met </w:t>
            </w:r>
            <w:r w:rsidR="007F74D8" w:rsidRPr="002E4A3A">
              <w:t>innovatieve rapportage- en analysetools waardoor een gemeente beter kan sturen op efficiënte en effectieve inzet van middelen</w:t>
            </w:r>
          </w:p>
        </w:tc>
        <w:tc>
          <w:tcPr>
            <w:tcW w:w="2046" w:type="dxa"/>
            <w:shd w:val="clear" w:color="auto" w:fill="auto"/>
          </w:tcPr>
          <w:p w14:paraId="415E65B7" w14:textId="77777777" w:rsidR="00792EB6" w:rsidRPr="0081594A" w:rsidRDefault="00792EB6" w:rsidP="00792EB6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5D71027B" w14:textId="77777777" w:rsidR="00792EB6" w:rsidRPr="0081594A" w:rsidRDefault="00792EB6" w:rsidP="00792EB6">
            <w:pPr>
              <w:pStyle w:val="BasistekstEmtio"/>
            </w:pPr>
          </w:p>
        </w:tc>
        <w:tc>
          <w:tcPr>
            <w:tcW w:w="2223" w:type="dxa"/>
          </w:tcPr>
          <w:p w14:paraId="53792331" w14:textId="1177669C" w:rsidR="00792EB6" w:rsidRDefault="005268BE" w:rsidP="00792EB6">
            <w:pPr>
              <w:pStyle w:val="BasistekstEmtio"/>
            </w:pPr>
            <w:r>
              <w:t>Selectiecriterium</w:t>
            </w:r>
          </w:p>
        </w:tc>
      </w:tr>
      <w:tr w:rsidR="00792EB6" w:rsidRPr="00965054" w14:paraId="2FE6F01F" w14:textId="77777777" w:rsidTr="52C6A0A1">
        <w:tc>
          <w:tcPr>
            <w:tcW w:w="453" w:type="dxa"/>
          </w:tcPr>
          <w:p w14:paraId="089DA8C4" w14:textId="43D5FAA4" w:rsidR="00792EB6" w:rsidRDefault="006340BD" w:rsidP="00792EB6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  <w:r w:rsidR="00F56045"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23601AC2" w14:textId="680CC80D" w:rsidR="00792EB6" w:rsidRPr="00FD6ACC" w:rsidRDefault="00792EB6" w:rsidP="00792EB6">
            <w:pPr>
              <w:rPr>
                <w:bCs/>
              </w:rPr>
            </w:pPr>
            <w:r w:rsidRPr="007B1C83">
              <w:rPr>
                <w:bCs/>
              </w:rPr>
              <w:t xml:space="preserve">Uit de referentieopdracht blijkt kennis van en ervaring met </w:t>
            </w:r>
            <w:r w:rsidR="00E60FBD" w:rsidRPr="002E4A3A">
              <w:t xml:space="preserve">het aansluiting bij eigentijdse dienstverlening </w:t>
            </w:r>
            <w:r w:rsidR="00E60FBD">
              <w:t>(</w:t>
            </w:r>
            <w:r w:rsidR="00E60FBD" w:rsidRPr="002E4A3A">
              <w:t>bv. Bezwaarweergave per wijk</w:t>
            </w:r>
            <w:r w:rsidR="00E60FBD">
              <w:t>)</w:t>
            </w:r>
          </w:p>
        </w:tc>
        <w:tc>
          <w:tcPr>
            <w:tcW w:w="2046" w:type="dxa"/>
            <w:shd w:val="clear" w:color="auto" w:fill="auto"/>
          </w:tcPr>
          <w:p w14:paraId="38EF36C1" w14:textId="77777777" w:rsidR="00792EB6" w:rsidRPr="0081594A" w:rsidRDefault="00792EB6" w:rsidP="00792EB6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4C145F62" w14:textId="77777777" w:rsidR="00792EB6" w:rsidRPr="0081594A" w:rsidRDefault="00792EB6" w:rsidP="00792EB6">
            <w:pPr>
              <w:pStyle w:val="BasistekstEmtio"/>
            </w:pPr>
          </w:p>
        </w:tc>
        <w:tc>
          <w:tcPr>
            <w:tcW w:w="2223" w:type="dxa"/>
          </w:tcPr>
          <w:p w14:paraId="449C0134" w14:textId="5857702C" w:rsidR="00792EB6" w:rsidRDefault="005268BE" w:rsidP="00792EB6">
            <w:pPr>
              <w:pStyle w:val="BasistekstEmtio"/>
            </w:pPr>
            <w:r>
              <w:t>Selectiecriterium</w:t>
            </w:r>
          </w:p>
        </w:tc>
      </w:tr>
      <w:tr w:rsidR="00792EB6" w:rsidRPr="00965054" w14:paraId="091798EB" w14:textId="77777777" w:rsidTr="52C6A0A1">
        <w:tc>
          <w:tcPr>
            <w:tcW w:w="453" w:type="dxa"/>
          </w:tcPr>
          <w:p w14:paraId="78E4BF35" w14:textId="4B06200E" w:rsidR="00792EB6" w:rsidRDefault="006340BD" w:rsidP="00792EB6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  <w:r w:rsidR="00F56045"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7A8849D0" w14:textId="7F940DB6" w:rsidR="00792EB6" w:rsidRPr="00FD6ACC" w:rsidRDefault="00792EB6" w:rsidP="00792EB6">
            <w:pPr>
              <w:rPr>
                <w:bCs/>
              </w:rPr>
            </w:pPr>
            <w:r w:rsidRPr="007B1C83">
              <w:rPr>
                <w:bCs/>
              </w:rPr>
              <w:t xml:space="preserve">Uit de referentieopdracht blijkt kennis van en ervaring met </w:t>
            </w:r>
            <w:r w:rsidR="006340BD" w:rsidRPr="006340BD">
              <w:rPr>
                <w:bCs/>
              </w:rPr>
              <w:t xml:space="preserve">het </w:t>
            </w:r>
            <w:r w:rsidR="00A548C0" w:rsidRPr="002E4A3A">
              <w:t>integreren van data in een GIS-applicatie</w:t>
            </w:r>
          </w:p>
        </w:tc>
        <w:tc>
          <w:tcPr>
            <w:tcW w:w="2046" w:type="dxa"/>
            <w:shd w:val="clear" w:color="auto" w:fill="auto"/>
          </w:tcPr>
          <w:p w14:paraId="5984B09D" w14:textId="77777777" w:rsidR="00792EB6" w:rsidRPr="0081594A" w:rsidRDefault="00792EB6" w:rsidP="00792EB6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52786135" w14:textId="77777777" w:rsidR="00792EB6" w:rsidRPr="0081594A" w:rsidRDefault="00792EB6" w:rsidP="00792EB6">
            <w:pPr>
              <w:pStyle w:val="BasistekstEmtio"/>
            </w:pPr>
          </w:p>
        </w:tc>
        <w:tc>
          <w:tcPr>
            <w:tcW w:w="2223" w:type="dxa"/>
          </w:tcPr>
          <w:p w14:paraId="6F3616DA" w14:textId="013E45D8" w:rsidR="00792EB6" w:rsidRDefault="005268BE" w:rsidP="00792EB6">
            <w:pPr>
              <w:pStyle w:val="BasistekstEmtio"/>
            </w:pPr>
            <w:r>
              <w:t>Selectiecriterium</w:t>
            </w:r>
          </w:p>
        </w:tc>
      </w:tr>
    </w:tbl>
    <w:p w14:paraId="18207BCB" w14:textId="77777777" w:rsidR="00122BE4" w:rsidRDefault="00122BE4" w:rsidP="00122BE4"/>
    <w:p w14:paraId="3139DEA2" w14:textId="77777777" w:rsidR="00122BE4" w:rsidRDefault="00122BE4" w:rsidP="00122BE4"/>
    <w:p w14:paraId="141EB60F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793B22AE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768DD83A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AE671E" w14:textId="77777777" w:rsidR="00122BE4" w:rsidRPr="00995232" w:rsidRDefault="00122BE4" w:rsidP="00D84E2D">
            <w:pPr>
              <w:pStyle w:val="BasistekstEmtio"/>
            </w:pPr>
            <w:r w:rsidRPr="00995232">
              <w:t>Gegadigde</w:t>
            </w:r>
          </w:p>
          <w:p w14:paraId="79B6D81D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2F9E9EFE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D277A" w14:textId="77777777" w:rsidR="00122BE4" w:rsidRPr="00995232" w:rsidRDefault="00122BE4" w:rsidP="00D84E2D">
            <w:pPr>
              <w:pStyle w:val="BasistekstEmtio"/>
            </w:pPr>
            <w:r w:rsidRPr="00995232">
              <w:lastRenderedPageBreak/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748" w14:textId="77777777" w:rsidR="00122BE4" w:rsidRPr="00995232" w:rsidRDefault="00122BE4" w:rsidP="00D84E2D">
            <w:pPr>
              <w:pStyle w:val="BasistekstEmtio"/>
            </w:pPr>
          </w:p>
          <w:p w14:paraId="11E59555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0172F5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64A31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46C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45A74CB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09404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51D" w14:textId="77777777" w:rsidR="00122BE4" w:rsidRPr="00995232" w:rsidRDefault="00122BE4" w:rsidP="00D84E2D">
            <w:pPr>
              <w:pStyle w:val="BasistekstEmtio"/>
            </w:pPr>
          </w:p>
          <w:p w14:paraId="34BD1672" w14:textId="77777777" w:rsidR="00122BE4" w:rsidRPr="00995232" w:rsidRDefault="00122BE4" w:rsidP="00D84E2D">
            <w:pPr>
              <w:pStyle w:val="BasistekstEmtio"/>
            </w:pPr>
          </w:p>
          <w:p w14:paraId="5512F63E" w14:textId="77777777" w:rsidR="00122BE4" w:rsidRPr="00995232" w:rsidRDefault="00122BE4" w:rsidP="00D84E2D">
            <w:pPr>
              <w:pStyle w:val="BasistekstEmtio"/>
            </w:pPr>
          </w:p>
          <w:p w14:paraId="537D98C4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393AB307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F3E33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C0C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1BF2F600" w14:textId="77777777" w:rsidR="00847F35" w:rsidRDefault="00847F35" w:rsidP="003F3547">
      <w:pPr>
        <w:pStyle w:val="BasistekstEmtio"/>
      </w:pPr>
    </w:p>
    <w:p w14:paraId="7F3F7BF7" w14:textId="3525EF87" w:rsidR="008704E9" w:rsidRDefault="00F56045" w:rsidP="00906B1C">
      <w:pPr>
        <w:pStyle w:val="BasistekstEmtio"/>
        <w:ind w:left="-1276"/>
      </w:pPr>
      <w:r>
        <w:t>Ondergetekende verklaart namens referent dat boven</w:t>
      </w:r>
      <w:r w:rsidR="00906B1C">
        <w:t>vermelde 27 punten naar waarheid zijn beschreven en dat werkzaamheden naar tevredenheid zijn uitgevoerd.</w:t>
      </w: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F56045" w:rsidRPr="00995232" w14:paraId="5CBCCAD4" w14:textId="77777777" w:rsidTr="000F4D17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D8C5B18" w14:textId="77777777" w:rsidR="00F56045" w:rsidRPr="00995232" w:rsidRDefault="00F56045" w:rsidP="000F4D17">
            <w:pPr>
              <w:pStyle w:val="BasistekstEmtio"/>
            </w:pPr>
            <w:r w:rsidRPr="00995232">
              <w:t>Gegadigde</w:t>
            </w:r>
          </w:p>
          <w:p w14:paraId="6C8F9E67" w14:textId="77777777" w:rsidR="00F56045" w:rsidRPr="00995232" w:rsidRDefault="00F56045" w:rsidP="000F4D17">
            <w:pPr>
              <w:pStyle w:val="BasistekstEmtio"/>
            </w:pPr>
          </w:p>
        </w:tc>
      </w:tr>
      <w:tr w:rsidR="00F56045" w:rsidRPr="00995232" w14:paraId="04A4D994" w14:textId="77777777" w:rsidTr="000F4D17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BE1921" w14:textId="77777777" w:rsidR="00F56045" w:rsidRPr="00995232" w:rsidRDefault="00F56045" w:rsidP="000F4D17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F955" w14:textId="77777777" w:rsidR="00F56045" w:rsidRPr="00995232" w:rsidRDefault="00F56045" w:rsidP="000F4D17">
            <w:pPr>
              <w:pStyle w:val="BasistekstEmtio"/>
            </w:pPr>
          </w:p>
          <w:p w14:paraId="4627EC66" w14:textId="77777777" w:rsidR="00F56045" w:rsidRPr="00995232" w:rsidRDefault="00F56045" w:rsidP="000F4D17">
            <w:pPr>
              <w:pStyle w:val="BasistekstEmtio"/>
            </w:pPr>
          </w:p>
        </w:tc>
      </w:tr>
      <w:tr w:rsidR="00F56045" w:rsidRPr="00995232" w14:paraId="441D3FAD" w14:textId="77777777" w:rsidTr="000F4D17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3BB20C" w14:textId="77777777" w:rsidR="00F56045" w:rsidRPr="00995232" w:rsidRDefault="00F56045" w:rsidP="000F4D17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4170" w14:textId="77777777" w:rsidR="00F56045" w:rsidRPr="00995232" w:rsidRDefault="00F56045" w:rsidP="000F4D17">
            <w:pPr>
              <w:pStyle w:val="BasistekstEmtio"/>
            </w:pPr>
          </w:p>
        </w:tc>
      </w:tr>
      <w:tr w:rsidR="00F56045" w:rsidRPr="00995232" w14:paraId="21986CBE" w14:textId="77777777" w:rsidTr="000F4D17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20AF75" w14:textId="77777777" w:rsidR="00F56045" w:rsidRPr="00995232" w:rsidRDefault="00F56045" w:rsidP="000F4D17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ECA7" w14:textId="77777777" w:rsidR="00F56045" w:rsidRPr="00995232" w:rsidRDefault="00F56045" w:rsidP="000F4D17">
            <w:pPr>
              <w:pStyle w:val="BasistekstEmtio"/>
            </w:pPr>
          </w:p>
          <w:p w14:paraId="3B3E91A5" w14:textId="77777777" w:rsidR="00F56045" w:rsidRPr="00995232" w:rsidRDefault="00F56045" w:rsidP="000F4D17">
            <w:pPr>
              <w:pStyle w:val="BasistekstEmtio"/>
            </w:pPr>
          </w:p>
          <w:p w14:paraId="6A662BA6" w14:textId="77777777" w:rsidR="00F56045" w:rsidRPr="00995232" w:rsidRDefault="00F56045" w:rsidP="000F4D17">
            <w:pPr>
              <w:pStyle w:val="BasistekstEmtio"/>
            </w:pPr>
          </w:p>
          <w:p w14:paraId="6CA56ECC" w14:textId="77777777" w:rsidR="00F56045" w:rsidRPr="00995232" w:rsidRDefault="00F56045" w:rsidP="000F4D17">
            <w:pPr>
              <w:pStyle w:val="BasistekstEmtio"/>
            </w:pPr>
          </w:p>
        </w:tc>
      </w:tr>
      <w:tr w:rsidR="00F56045" w:rsidRPr="00995232" w14:paraId="73298495" w14:textId="77777777" w:rsidTr="000F4D17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906666" w14:textId="77777777" w:rsidR="00F56045" w:rsidRPr="00995232" w:rsidRDefault="00F56045" w:rsidP="000F4D17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4BCC" w14:textId="77777777" w:rsidR="00F56045" w:rsidRPr="00995232" w:rsidRDefault="00F56045" w:rsidP="000F4D17">
            <w:pPr>
              <w:pStyle w:val="BasistekstEmtio"/>
            </w:pPr>
          </w:p>
        </w:tc>
      </w:tr>
    </w:tbl>
    <w:p w14:paraId="3EABBD5C" w14:textId="77777777" w:rsidR="00F56045" w:rsidRDefault="00F56045" w:rsidP="003F3547">
      <w:pPr>
        <w:pStyle w:val="BasistekstEmtio"/>
      </w:pPr>
    </w:p>
    <w:sectPr w:rsidR="00F56045" w:rsidSect="00122BE4">
      <w:headerReference w:type="default" r:id="rId11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B2B84" w14:textId="77777777" w:rsidR="00EE4D15" w:rsidRPr="003F3547" w:rsidRDefault="00EE4D15" w:rsidP="003F3547">
      <w:pPr>
        <w:pStyle w:val="Voettekst"/>
      </w:pPr>
    </w:p>
  </w:endnote>
  <w:endnote w:type="continuationSeparator" w:id="0">
    <w:p w14:paraId="471B83AF" w14:textId="77777777" w:rsidR="00EE4D15" w:rsidRPr="003F3547" w:rsidRDefault="00EE4D15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Black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20000007" w:usb1="00000001" w:usb2="000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5C103" w14:textId="77777777" w:rsidR="00EE4D15" w:rsidRPr="003F3547" w:rsidRDefault="00EE4D15" w:rsidP="003F3547">
      <w:pPr>
        <w:pStyle w:val="Voettekst"/>
      </w:pPr>
    </w:p>
  </w:footnote>
  <w:footnote w:type="continuationSeparator" w:id="0">
    <w:p w14:paraId="7CA7D814" w14:textId="77777777" w:rsidR="00EE4D15" w:rsidRPr="003F3547" w:rsidRDefault="00EE4D15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263260"/>
      <w:docPartObj>
        <w:docPartGallery w:val="Page Numbers (Top of Page)"/>
        <w:docPartUnique/>
      </w:docPartObj>
    </w:sdtPr>
    <w:sdtContent>
      <w:p w14:paraId="02085FDA" w14:textId="77777777" w:rsidR="00E314EE" w:rsidRDefault="00E314EE" w:rsidP="00E314EE">
        <w:pPr>
          <w:pStyle w:val="Kop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0E9">
          <w:rPr>
            <w:noProof/>
          </w:rPr>
          <w:t>2</w:t>
        </w:r>
        <w:r>
          <w:fldChar w:fldCharType="end"/>
        </w:r>
      </w:p>
    </w:sdtContent>
  </w:sdt>
  <w:p w14:paraId="1651DDED" w14:textId="1DC9326E" w:rsidR="00122BE4" w:rsidRDefault="003F3A71" w:rsidP="00122BE4">
    <w:pPr>
      <w:pStyle w:val="Koptekst"/>
      <w:jc w:val="right"/>
    </w:pPr>
    <w:r>
      <w:rPr>
        <w:noProof/>
      </w:rPr>
      <w:drawing>
        <wp:inline distT="0" distB="0" distL="0" distR="0" wp14:anchorId="4AA0711D" wp14:editId="0820467F">
          <wp:extent cx="2035644" cy="1162759"/>
          <wp:effectExtent l="0" t="0" r="3175" b="0"/>
          <wp:docPr id="33" name="Picture 33" descr="A picture containing diagram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Picture 33" descr="A picture containing diagram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6656" cy="11747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6E35C27"/>
    <w:multiLevelType w:val="multilevel"/>
    <w:tmpl w:val="39804AB4"/>
    <w:lvl w:ilvl="0">
      <w:start w:val="1"/>
      <w:numFmt w:val="decimal"/>
      <w:lvlText w:val="%1"/>
      <w:lvlJc w:val="left"/>
      <w:pPr>
        <w:tabs>
          <w:tab w:val="num" w:pos="567"/>
        </w:tabs>
        <w:ind w:left="851" w:hanging="851"/>
      </w:pPr>
      <w:rPr>
        <w:rFonts w:hint="default"/>
        <w:sz w:val="58"/>
        <w:szCs w:val="1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numFmt w:val="none"/>
      <w:lvlText w:val="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numFmt w:val="none"/>
      <w:lvlText w:val="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numFmt w:val="none"/>
      <w:lvlText w:val="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numFmt w:val="none"/>
      <w:lvlText w:val="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2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3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4" w15:restartNumberingAfterBreak="0">
    <w:nsid w:val="42E800D1"/>
    <w:multiLevelType w:val="multilevel"/>
    <w:tmpl w:val="90A8103A"/>
    <w:numStyleLink w:val="BijlagenummeringEmtio"/>
  </w:abstractNum>
  <w:abstractNum w:abstractNumId="25" w15:restartNumberingAfterBreak="0">
    <w:nsid w:val="43A561BB"/>
    <w:multiLevelType w:val="multilevel"/>
    <w:tmpl w:val="8576664C"/>
    <w:numStyleLink w:val="OpsommingtekenEmtio"/>
  </w:abstractNum>
  <w:abstractNum w:abstractNumId="26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7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0260696"/>
    <w:multiLevelType w:val="multilevel"/>
    <w:tmpl w:val="B80072F2"/>
    <w:numStyleLink w:val="KopnummeringEmtio"/>
  </w:abstractNum>
  <w:abstractNum w:abstractNumId="30" w15:restartNumberingAfterBreak="0">
    <w:nsid w:val="52C63AC9"/>
    <w:multiLevelType w:val="multilevel"/>
    <w:tmpl w:val="8576664C"/>
    <w:numStyleLink w:val="OpsommingtekenEmtio"/>
  </w:abstractNum>
  <w:abstractNum w:abstractNumId="31" w15:restartNumberingAfterBreak="0">
    <w:nsid w:val="58D76737"/>
    <w:multiLevelType w:val="multilevel"/>
    <w:tmpl w:val="8576664C"/>
    <w:numStyleLink w:val="OpsommingtekenEmtio"/>
  </w:abstractNum>
  <w:abstractNum w:abstractNumId="32" w15:restartNumberingAfterBreak="0">
    <w:nsid w:val="5B616121"/>
    <w:multiLevelType w:val="multilevel"/>
    <w:tmpl w:val="B4BACAD8"/>
    <w:numStyleLink w:val="OpsommingstreepjeEmtio"/>
  </w:abstractNum>
  <w:abstractNum w:abstractNumId="33" w15:restartNumberingAfterBreak="0">
    <w:nsid w:val="5DC64260"/>
    <w:multiLevelType w:val="multilevel"/>
    <w:tmpl w:val="C9FA2D30"/>
    <w:numStyleLink w:val="OpsommingopenrondjeEmtio"/>
  </w:abstractNum>
  <w:abstractNum w:abstractNumId="34" w15:restartNumberingAfterBreak="0">
    <w:nsid w:val="5DFE3518"/>
    <w:multiLevelType w:val="multilevel"/>
    <w:tmpl w:val="C9FA2D30"/>
    <w:numStyleLink w:val="OpsommingopenrondjeEmtio"/>
  </w:abstractNum>
  <w:abstractNum w:abstractNumId="35" w15:restartNumberingAfterBreak="0">
    <w:nsid w:val="609F7B87"/>
    <w:multiLevelType w:val="multilevel"/>
    <w:tmpl w:val="B80072F2"/>
    <w:numStyleLink w:val="KopnummeringEmtio"/>
  </w:abstractNum>
  <w:abstractNum w:abstractNumId="36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7" w15:restartNumberingAfterBreak="0">
    <w:nsid w:val="6B382304"/>
    <w:multiLevelType w:val="multilevel"/>
    <w:tmpl w:val="8576664C"/>
    <w:numStyleLink w:val="OpsommingtekenEmtio"/>
  </w:abstractNum>
  <w:abstractNum w:abstractNumId="38" w15:restartNumberingAfterBreak="0">
    <w:nsid w:val="6C6644DD"/>
    <w:multiLevelType w:val="multilevel"/>
    <w:tmpl w:val="9E50E438"/>
    <w:numStyleLink w:val="OpsommingbolletjeEmtio"/>
  </w:abstractNum>
  <w:abstractNum w:abstractNumId="39" w15:restartNumberingAfterBreak="0">
    <w:nsid w:val="6CAB1E63"/>
    <w:multiLevelType w:val="multilevel"/>
    <w:tmpl w:val="7FB6E594"/>
    <w:numStyleLink w:val="AgendapuntlijstEmtio"/>
  </w:abstractNum>
  <w:abstractNum w:abstractNumId="40" w15:restartNumberingAfterBreak="0">
    <w:nsid w:val="6E7370EC"/>
    <w:multiLevelType w:val="multilevel"/>
    <w:tmpl w:val="9200769E"/>
    <w:numStyleLink w:val="OpsommingkleineletterEmtio"/>
  </w:abstractNum>
  <w:abstractNum w:abstractNumId="41" w15:restartNumberingAfterBreak="0">
    <w:nsid w:val="7038598F"/>
    <w:multiLevelType w:val="multilevel"/>
    <w:tmpl w:val="90A8103A"/>
    <w:numStyleLink w:val="BijlagenummeringEmtio"/>
  </w:abstractNum>
  <w:abstractNum w:abstractNumId="42" w15:restartNumberingAfterBreak="0">
    <w:nsid w:val="70EC4E8C"/>
    <w:multiLevelType w:val="multilevel"/>
    <w:tmpl w:val="C9FA2D30"/>
    <w:numStyleLink w:val="OpsommingopenrondjeEmtio"/>
  </w:abstractNum>
  <w:abstractNum w:abstractNumId="43" w15:restartNumberingAfterBreak="0">
    <w:nsid w:val="717435D9"/>
    <w:multiLevelType w:val="multilevel"/>
    <w:tmpl w:val="B80072F2"/>
    <w:numStyleLink w:val="KopnummeringEmtio"/>
  </w:abstractNum>
  <w:abstractNum w:abstractNumId="44" w15:restartNumberingAfterBreak="0">
    <w:nsid w:val="76AE427F"/>
    <w:multiLevelType w:val="multilevel"/>
    <w:tmpl w:val="8576664C"/>
    <w:numStyleLink w:val="OpsommingtekenEmtio"/>
  </w:abstractNum>
  <w:abstractNum w:abstractNumId="45" w15:restartNumberingAfterBreak="0">
    <w:nsid w:val="792E34E6"/>
    <w:multiLevelType w:val="multilevel"/>
    <w:tmpl w:val="C9FA2D30"/>
    <w:numStyleLink w:val="OpsommingopenrondjeEmtio"/>
  </w:abstractNum>
  <w:abstractNum w:abstractNumId="46" w15:restartNumberingAfterBreak="0">
    <w:nsid w:val="79AE6CDF"/>
    <w:multiLevelType w:val="multilevel"/>
    <w:tmpl w:val="B4BACAD8"/>
    <w:numStyleLink w:val="OpsommingstreepjeEmtio"/>
  </w:abstractNum>
  <w:abstractNum w:abstractNumId="47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48" w15:restartNumberingAfterBreak="0">
    <w:nsid w:val="7EB07727"/>
    <w:multiLevelType w:val="hybridMultilevel"/>
    <w:tmpl w:val="8576664C"/>
    <w:numStyleLink w:val="OpsommingtekenEmtio"/>
  </w:abstractNum>
  <w:num w:numId="1" w16cid:durableId="466049745">
    <w:abstractNumId w:val="10"/>
  </w:num>
  <w:num w:numId="2" w16cid:durableId="1792632002">
    <w:abstractNumId w:val="22"/>
  </w:num>
  <w:num w:numId="3" w16cid:durableId="939071598">
    <w:abstractNumId w:val="26"/>
  </w:num>
  <w:num w:numId="4" w16cid:durableId="1819296978">
    <w:abstractNumId w:val="11"/>
  </w:num>
  <w:num w:numId="5" w16cid:durableId="860096181">
    <w:abstractNumId w:val="28"/>
  </w:num>
  <w:num w:numId="6" w16cid:durableId="1094982409">
    <w:abstractNumId w:val="14"/>
  </w:num>
  <w:num w:numId="7" w16cid:durableId="1244298258">
    <w:abstractNumId w:val="13"/>
  </w:num>
  <w:num w:numId="8" w16cid:durableId="1360549025">
    <w:abstractNumId w:val="20"/>
  </w:num>
  <w:num w:numId="9" w16cid:durableId="850755398">
    <w:abstractNumId w:val="23"/>
  </w:num>
  <w:num w:numId="10" w16cid:durableId="1861430713">
    <w:abstractNumId w:val="36"/>
  </w:num>
  <w:num w:numId="11" w16cid:durableId="102420825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005413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0331530">
    <w:abstractNumId w:val="19"/>
  </w:num>
  <w:num w:numId="14" w16cid:durableId="320354556">
    <w:abstractNumId w:val="9"/>
  </w:num>
  <w:num w:numId="15" w16cid:durableId="949245332">
    <w:abstractNumId w:val="7"/>
  </w:num>
  <w:num w:numId="16" w16cid:durableId="126898667">
    <w:abstractNumId w:val="6"/>
  </w:num>
  <w:num w:numId="17" w16cid:durableId="588268501">
    <w:abstractNumId w:val="5"/>
  </w:num>
  <w:num w:numId="18" w16cid:durableId="1163396000">
    <w:abstractNumId w:val="4"/>
  </w:num>
  <w:num w:numId="19" w16cid:durableId="379480129">
    <w:abstractNumId w:val="8"/>
  </w:num>
  <w:num w:numId="20" w16cid:durableId="1475096581">
    <w:abstractNumId w:val="3"/>
  </w:num>
  <w:num w:numId="21" w16cid:durableId="123040256">
    <w:abstractNumId w:val="2"/>
  </w:num>
  <w:num w:numId="22" w16cid:durableId="1694309588">
    <w:abstractNumId w:val="1"/>
  </w:num>
  <w:num w:numId="23" w16cid:durableId="488601305">
    <w:abstractNumId w:val="0"/>
  </w:num>
  <w:num w:numId="24" w16cid:durableId="1749838620">
    <w:abstractNumId w:val="40"/>
  </w:num>
  <w:num w:numId="25" w16cid:durableId="1995913426">
    <w:abstractNumId w:val="15"/>
  </w:num>
  <w:num w:numId="26" w16cid:durableId="1943032649">
    <w:abstractNumId w:val="32"/>
  </w:num>
  <w:num w:numId="27" w16cid:durableId="19181243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208700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441393">
    <w:abstractNumId w:val="24"/>
  </w:num>
  <w:num w:numId="30" w16cid:durableId="1031489971">
    <w:abstractNumId w:val="27"/>
  </w:num>
  <w:num w:numId="31" w16cid:durableId="275139218">
    <w:abstractNumId w:val="39"/>
  </w:num>
  <w:num w:numId="32" w16cid:durableId="1212769519">
    <w:abstractNumId w:val="43"/>
  </w:num>
  <w:num w:numId="33" w16cid:durableId="2019385381">
    <w:abstractNumId w:val="16"/>
  </w:num>
  <w:num w:numId="34" w16cid:durableId="26490206">
    <w:abstractNumId w:val="37"/>
  </w:num>
  <w:num w:numId="35" w16cid:durableId="1455366205">
    <w:abstractNumId w:val="45"/>
  </w:num>
  <w:num w:numId="36" w16cid:durableId="728070624">
    <w:abstractNumId w:val="38"/>
  </w:num>
  <w:num w:numId="37" w16cid:durableId="1077556409">
    <w:abstractNumId w:val="30"/>
  </w:num>
  <w:num w:numId="38" w16cid:durableId="141317632">
    <w:abstractNumId w:val="33"/>
  </w:num>
  <w:num w:numId="39" w16cid:durableId="1599217600">
    <w:abstractNumId w:val="34"/>
  </w:num>
  <w:num w:numId="40" w16cid:durableId="25564935">
    <w:abstractNumId w:val="18"/>
  </w:num>
  <w:num w:numId="41" w16cid:durableId="116919560">
    <w:abstractNumId w:val="42"/>
  </w:num>
  <w:num w:numId="42" w16cid:durableId="1901799">
    <w:abstractNumId w:val="46"/>
  </w:num>
  <w:num w:numId="43" w16cid:durableId="564992581">
    <w:abstractNumId w:val="17"/>
  </w:num>
  <w:num w:numId="44" w16cid:durableId="1130131864">
    <w:abstractNumId w:val="31"/>
  </w:num>
  <w:num w:numId="45" w16cid:durableId="423574404">
    <w:abstractNumId w:val="25"/>
  </w:num>
  <w:num w:numId="46" w16cid:durableId="1821726048">
    <w:abstractNumId w:val="35"/>
  </w:num>
  <w:num w:numId="47" w16cid:durableId="674840910">
    <w:abstractNumId w:val="12"/>
  </w:num>
  <w:num w:numId="48" w16cid:durableId="533807118">
    <w:abstractNumId w:val="41"/>
  </w:num>
  <w:num w:numId="49" w16cid:durableId="6833650">
    <w:abstractNumId w:val="44"/>
  </w:num>
  <w:num w:numId="50" w16cid:durableId="457921766">
    <w:abstractNumId w:val="21"/>
  </w:num>
  <w:num w:numId="51" w16cid:durableId="1941720077">
    <w:abstractNumId w:val="48"/>
  </w:num>
  <w:num w:numId="52" w16cid:durableId="524754278">
    <w:abstractNumId w:val="20"/>
    <w:lvlOverride w:ilvl="0">
      <w:startOverride w:val="1"/>
      <w:lvl w:ilvl="0">
        <w:start w:val="1"/>
        <w:numFmt w:val="lowerLetter"/>
        <w:pStyle w:val="Opsommingkleineletter1eniveauEmtio"/>
        <w:lvlText w:val="%1"/>
        <w:lvlJc w:val="left"/>
        <w:pPr>
          <w:ind w:left="1420" w:hanging="284"/>
        </w:pPr>
        <w:rPr>
          <w:rFonts w:hint="default"/>
        </w:rPr>
      </w:lvl>
    </w:lvlOverride>
    <w:lvlOverride w:ilvl="1">
      <w:startOverride w:val="1"/>
      <w:lvl w:ilvl="1">
        <w:start w:val="1"/>
        <w:numFmt w:val="lowerLetter"/>
        <w:pStyle w:val="Opsommingkleineletter2eniveauEmtio"/>
        <w:lvlText w:val="%2"/>
        <w:lvlJc w:val="left"/>
        <w:pPr>
          <w:ind w:left="1704" w:hanging="284"/>
        </w:pPr>
        <w:rPr>
          <w:rFonts w:hint="default"/>
        </w:rPr>
      </w:lvl>
    </w:lvlOverride>
    <w:lvlOverride w:ilvl="2">
      <w:startOverride w:val="1"/>
      <w:lvl w:ilvl="2">
        <w:start w:val="1"/>
        <w:numFmt w:val="lowerLetter"/>
        <w:pStyle w:val="Opsommingkleineletter3eniveauEmtio"/>
        <w:lvlText w:val="%3"/>
        <w:lvlJc w:val="left"/>
        <w:pPr>
          <w:ind w:left="1988" w:hanging="28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4"/>
        <w:lvlJc w:val="left"/>
        <w:pPr>
          <w:ind w:left="2272" w:hanging="284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%5"/>
        <w:lvlJc w:val="left"/>
        <w:pPr>
          <w:ind w:left="2556" w:hanging="284"/>
        </w:pPr>
        <w:rPr>
          <w:rFonts w:hint="default"/>
        </w:rPr>
      </w:lvl>
    </w:lvlOverride>
    <w:lvlOverride w:ilvl="5">
      <w:startOverride w:val="1"/>
      <w:lvl w:ilvl="5">
        <w:start w:val="1"/>
        <w:numFmt w:val="lowerLetter"/>
        <w:lvlText w:val="%6"/>
        <w:lvlJc w:val="left"/>
        <w:pPr>
          <w:ind w:left="2840" w:hanging="284"/>
        </w:pPr>
        <w:rPr>
          <w:rFonts w:hint="default"/>
        </w:rPr>
      </w:lvl>
    </w:lvlOverride>
    <w:lvlOverride w:ilvl="6">
      <w:startOverride w:val="1"/>
      <w:lvl w:ilvl="6">
        <w:start w:val="1"/>
        <w:numFmt w:val="lowerLetter"/>
        <w:lvlText w:val="%7"/>
        <w:lvlJc w:val="left"/>
        <w:pPr>
          <w:ind w:left="3121" w:hanging="284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"/>
        <w:lvlJc w:val="left"/>
        <w:pPr>
          <w:ind w:left="3404" w:hanging="283"/>
        </w:pPr>
        <w:rPr>
          <w:rFonts w:hint="default"/>
        </w:rPr>
      </w:lvl>
    </w:lvlOverride>
    <w:lvlOverride w:ilvl="8">
      <w:startOverride w:val="1"/>
      <w:lvl w:ilvl="8">
        <w:start w:val="1"/>
        <w:numFmt w:val="lowerLetter"/>
        <w:lvlText w:val="%9"/>
        <w:lvlJc w:val="left"/>
        <w:pPr>
          <w:ind w:left="3688" w:hanging="284"/>
        </w:pPr>
        <w:rPr>
          <w:rFonts w:hint="default"/>
        </w:rPr>
      </w:lvl>
    </w:lvlOverride>
  </w:num>
  <w:num w:numId="53" w16cid:durableId="1102451317">
    <w:abstractNumId w:val="20"/>
    <w:lvlOverride w:ilvl="0">
      <w:startOverride w:val="1"/>
      <w:lvl w:ilvl="0">
        <w:start w:val="1"/>
        <w:numFmt w:val="lowerLetter"/>
        <w:pStyle w:val="Opsommingkleineletter1eniveauEmtio"/>
        <w:lvlText w:val="%1"/>
        <w:lvlJc w:val="left"/>
        <w:pPr>
          <w:ind w:left="852" w:hanging="284"/>
        </w:pPr>
        <w:rPr>
          <w:rFonts w:hint="default"/>
        </w:rPr>
      </w:lvl>
    </w:lvlOverride>
    <w:lvlOverride w:ilvl="1">
      <w:startOverride w:val="1"/>
      <w:lvl w:ilvl="1">
        <w:start w:val="1"/>
        <w:numFmt w:val="lowerLetter"/>
        <w:pStyle w:val="Opsommingkleineletter2eniveauEmtio"/>
        <w:lvlText w:val="%2"/>
        <w:lvlJc w:val="left"/>
        <w:pPr>
          <w:ind w:left="1136" w:hanging="284"/>
        </w:pPr>
        <w:rPr>
          <w:rFonts w:hint="default"/>
        </w:rPr>
      </w:lvl>
    </w:lvlOverride>
    <w:lvlOverride w:ilvl="2">
      <w:startOverride w:val="1"/>
      <w:lvl w:ilvl="2">
        <w:start w:val="1"/>
        <w:numFmt w:val="lowerLetter"/>
        <w:pStyle w:val="Opsommingkleineletter3eniveauEmtio"/>
        <w:lvlText w:val="%3"/>
        <w:lvlJc w:val="left"/>
        <w:pPr>
          <w:ind w:left="1420" w:hanging="28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4"/>
        <w:lvlJc w:val="left"/>
        <w:pPr>
          <w:ind w:left="1704" w:hanging="284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%5"/>
        <w:lvlJc w:val="left"/>
        <w:pPr>
          <w:ind w:left="1988" w:hanging="284"/>
        </w:pPr>
        <w:rPr>
          <w:rFonts w:hint="default"/>
        </w:rPr>
      </w:lvl>
    </w:lvlOverride>
    <w:lvlOverride w:ilvl="5">
      <w:startOverride w:val="1"/>
      <w:lvl w:ilvl="5">
        <w:start w:val="1"/>
        <w:numFmt w:val="lowerLetter"/>
        <w:lvlText w:val="%6"/>
        <w:lvlJc w:val="left"/>
        <w:pPr>
          <w:ind w:left="2272" w:hanging="284"/>
        </w:pPr>
        <w:rPr>
          <w:rFonts w:hint="default"/>
        </w:rPr>
      </w:lvl>
    </w:lvlOverride>
    <w:lvlOverride w:ilvl="6">
      <w:startOverride w:val="1"/>
      <w:lvl w:ilvl="6">
        <w:start w:val="1"/>
        <w:numFmt w:val="lowerLetter"/>
        <w:lvlText w:val="%7"/>
        <w:lvlJc w:val="left"/>
        <w:pPr>
          <w:ind w:left="2553" w:hanging="284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"/>
        <w:lvlJc w:val="left"/>
        <w:pPr>
          <w:ind w:left="2836" w:hanging="283"/>
        </w:pPr>
        <w:rPr>
          <w:rFonts w:hint="default"/>
        </w:rPr>
      </w:lvl>
    </w:lvlOverride>
    <w:lvlOverride w:ilvl="8">
      <w:startOverride w:val="1"/>
      <w:lvl w:ilvl="8">
        <w:start w:val="1"/>
        <w:numFmt w:val="lowerLetter"/>
        <w:lvlText w:val="%9"/>
        <w:lvlJc w:val="left"/>
        <w:pPr>
          <w:ind w:left="3120" w:hanging="284"/>
        </w:pPr>
        <w:rPr>
          <w:rFonts w:hint="default"/>
        </w:rPr>
      </w:lvl>
    </w:lvlOverride>
  </w:num>
  <w:num w:numId="54" w16cid:durableId="1277446101">
    <w:abstractNumId w:val="48"/>
    <w:lvlOverride w:ilvl="0">
      <w:lvl w:ilvl="0" w:tplc="AAA88A5C">
        <w:numFmt w:val="bullet"/>
        <w:lvlText w:val="•"/>
        <w:lvlJc w:val="left"/>
        <w:pPr>
          <w:ind w:left="284" w:hanging="284"/>
        </w:pPr>
        <w:rPr>
          <w:rFonts w:ascii="Montserrat Black" w:hAnsi="Montserrat Black" w:hint="default"/>
        </w:rPr>
      </w:lvl>
    </w:lvlOverride>
  </w:num>
  <w:num w:numId="55" w16cid:durableId="783575410">
    <w:abstractNumId w:val="20"/>
    <w:lvlOverride w:ilvl="0">
      <w:startOverride w:val="1"/>
      <w:lvl w:ilvl="0">
        <w:start w:val="1"/>
        <w:numFmt w:val="lowerLetter"/>
        <w:pStyle w:val="Opsommingkleineletter1eniveauEmtio"/>
        <w:lvlText w:val="%1"/>
        <w:lvlJc w:val="left"/>
        <w:pPr>
          <w:ind w:left="1420" w:hanging="284"/>
        </w:pPr>
        <w:rPr>
          <w:rFonts w:hint="default"/>
        </w:rPr>
      </w:lvl>
    </w:lvlOverride>
    <w:lvlOverride w:ilvl="1">
      <w:startOverride w:val="1"/>
      <w:lvl w:ilvl="1">
        <w:start w:val="1"/>
        <w:numFmt w:val="lowerLetter"/>
        <w:pStyle w:val="Opsommingkleineletter2eniveauEmtio"/>
        <w:lvlText w:val="%2"/>
        <w:lvlJc w:val="left"/>
        <w:pPr>
          <w:ind w:left="1704" w:hanging="284"/>
        </w:pPr>
        <w:rPr>
          <w:rFonts w:hint="default"/>
        </w:rPr>
      </w:lvl>
    </w:lvlOverride>
    <w:lvlOverride w:ilvl="2">
      <w:startOverride w:val="1"/>
      <w:lvl w:ilvl="2">
        <w:start w:val="1"/>
        <w:numFmt w:val="lowerLetter"/>
        <w:pStyle w:val="Opsommingkleineletter3eniveauEmtio"/>
        <w:lvlText w:val="%3"/>
        <w:lvlJc w:val="left"/>
        <w:pPr>
          <w:ind w:left="1988" w:hanging="28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4"/>
        <w:lvlJc w:val="left"/>
        <w:pPr>
          <w:ind w:left="2272" w:hanging="284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%5"/>
        <w:lvlJc w:val="left"/>
        <w:pPr>
          <w:ind w:left="2556" w:hanging="284"/>
        </w:pPr>
        <w:rPr>
          <w:rFonts w:hint="default"/>
        </w:rPr>
      </w:lvl>
    </w:lvlOverride>
    <w:lvlOverride w:ilvl="5">
      <w:startOverride w:val="1"/>
      <w:lvl w:ilvl="5">
        <w:start w:val="1"/>
        <w:numFmt w:val="lowerLetter"/>
        <w:lvlText w:val="%6"/>
        <w:lvlJc w:val="left"/>
        <w:pPr>
          <w:ind w:left="2840" w:hanging="284"/>
        </w:pPr>
        <w:rPr>
          <w:rFonts w:hint="default"/>
        </w:rPr>
      </w:lvl>
    </w:lvlOverride>
    <w:lvlOverride w:ilvl="6">
      <w:startOverride w:val="1"/>
      <w:lvl w:ilvl="6">
        <w:start w:val="1"/>
        <w:numFmt w:val="lowerLetter"/>
        <w:lvlText w:val="%7"/>
        <w:lvlJc w:val="left"/>
        <w:pPr>
          <w:ind w:left="3121" w:hanging="284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"/>
        <w:lvlJc w:val="left"/>
        <w:pPr>
          <w:ind w:left="3404" w:hanging="283"/>
        </w:pPr>
        <w:rPr>
          <w:rFonts w:hint="default"/>
        </w:rPr>
      </w:lvl>
    </w:lvlOverride>
    <w:lvlOverride w:ilvl="8">
      <w:startOverride w:val="1"/>
      <w:lvl w:ilvl="8">
        <w:start w:val="1"/>
        <w:numFmt w:val="lowerLetter"/>
        <w:lvlText w:val="%9"/>
        <w:lvlJc w:val="left"/>
        <w:pPr>
          <w:ind w:left="3688" w:hanging="284"/>
        </w:pPr>
        <w:rPr>
          <w:rFonts w:hint="default"/>
        </w:rPr>
      </w:lvl>
    </w:lvlOverride>
  </w:num>
  <w:num w:numId="56" w16cid:durableId="217397483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249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4689"/>
    <w:rsid w:val="00066DF0"/>
    <w:rsid w:val="00074DAC"/>
    <w:rsid w:val="0007714E"/>
    <w:rsid w:val="0009698A"/>
    <w:rsid w:val="000A1B78"/>
    <w:rsid w:val="000B0B8C"/>
    <w:rsid w:val="000B4190"/>
    <w:rsid w:val="000C0969"/>
    <w:rsid w:val="000C1A1A"/>
    <w:rsid w:val="000D6AB7"/>
    <w:rsid w:val="000E1539"/>
    <w:rsid w:val="000E1565"/>
    <w:rsid w:val="000E55A1"/>
    <w:rsid w:val="000E6E43"/>
    <w:rsid w:val="000F074E"/>
    <w:rsid w:val="000F213A"/>
    <w:rsid w:val="000F2D93"/>
    <w:rsid w:val="000F650E"/>
    <w:rsid w:val="00100B98"/>
    <w:rsid w:val="00106601"/>
    <w:rsid w:val="00110A9F"/>
    <w:rsid w:val="001170AE"/>
    <w:rsid w:val="00122BE4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402A"/>
    <w:rsid w:val="0018093D"/>
    <w:rsid w:val="00187A59"/>
    <w:rsid w:val="00194838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7DA"/>
    <w:rsid w:val="001E5F7F"/>
    <w:rsid w:val="001F4E5C"/>
    <w:rsid w:val="001F57C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1A6"/>
    <w:rsid w:val="00207475"/>
    <w:rsid w:val="002074B2"/>
    <w:rsid w:val="00211531"/>
    <w:rsid w:val="00211760"/>
    <w:rsid w:val="00216489"/>
    <w:rsid w:val="00220A9C"/>
    <w:rsid w:val="002256D8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D6BBC"/>
    <w:rsid w:val="002E2611"/>
    <w:rsid w:val="002E274E"/>
    <w:rsid w:val="002E68CD"/>
    <w:rsid w:val="002F678C"/>
    <w:rsid w:val="002F7B77"/>
    <w:rsid w:val="003063C0"/>
    <w:rsid w:val="0031243A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1EB2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5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1AA"/>
    <w:rsid w:val="003E766F"/>
    <w:rsid w:val="003F2747"/>
    <w:rsid w:val="003F3547"/>
    <w:rsid w:val="003F3A71"/>
    <w:rsid w:val="003F768C"/>
    <w:rsid w:val="004001AF"/>
    <w:rsid w:val="00400A80"/>
    <w:rsid w:val="00410F28"/>
    <w:rsid w:val="0041674F"/>
    <w:rsid w:val="0042594D"/>
    <w:rsid w:val="004324F5"/>
    <w:rsid w:val="00433053"/>
    <w:rsid w:val="00441382"/>
    <w:rsid w:val="00451FDB"/>
    <w:rsid w:val="004564A6"/>
    <w:rsid w:val="00460433"/>
    <w:rsid w:val="00463D93"/>
    <w:rsid w:val="004656F6"/>
    <w:rsid w:val="004659D3"/>
    <w:rsid w:val="00466D71"/>
    <w:rsid w:val="00467430"/>
    <w:rsid w:val="00471C0F"/>
    <w:rsid w:val="00472E5E"/>
    <w:rsid w:val="004733C3"/>
    <w:rsid w:val="0047392D"/>
    <w:rsid w:val="0047518D"/>
    <w:rsid w:val="004804E1"/>
    <w:rsid w:val="00480C0A"/>
    <w:rsid w:val="00484C8E"/>
    <w:rsid w:val="00486319"/>
    <w:rsid w:val="00487543"/>
    <w:rsid w:val="004875E2"/>
    <w:rsid w:val="00490BBD"/>
    <w:rsid w:val="00493266"/>
    <w:rsid w:val="00495327"/>
    <w:rsid w:val="004B2C90"/>
    <w:rsid w:val="004C51F8"/>
    <w:rsid w:val="004D2412"/>
    <w:rsid w:val="004F4A4D"/>
    <w:rsid w:val="004F6A99"/>
    <w:rsid w:val="004F7E37"/>
    <w:rsid w:val="005017F3"/>
    <w:rsid w:val="00501A64"/>
    <w:rsid w:val="00503BFD"/>
    <w:rsid w:val="005043E5"/>
    <w:rsid w:val="00513D36"/>
    <w:rsid w:val="00515E2F"/>
    <w:rsid w:val="00521726"/>
    <w:rsid w:val="00526530"/>
    <w:rsid w:val="005268BE"/>
    <w:rsid w:val="0053645C"/>
    <w:rsid w:val="00545244"/>
    <w:rsid w:val="00553801"/>
    <w:rsid w:val="005615BE"/>
    <w:rsid w:val="00562E3D"/>
    <w:rsid w:val="00575FFC"/>
    <w:rsid w:val="005818B8"/>
    <w:rsid w:val="0059027A"/>
    <w:rsid w:val="00591154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340BD"/>
    <w:rsid w:val="006373F7"/>
    <w:rsid w:val="00637BBC"/>
    <w:rsid w:val="00641E45"/>
    <w:rsid w:val="00647A67"/>
    <w:rsid w:val="00653D01"/>
    <w:rsid w:val="00664EE1"/>
    <w:rsid w:val="006662ED"/>
    <w:rsid w:val="006767B2"/>
    <w:rsid w:val="00685EED"/>
    <w:rsid w:val="006953A2"/>
    <w:rsid w:val="006B6044"/>
    <w:rsid w:val="006C01B7"/>
    <w:rsid w:val="006C6A9D"/>
    <w:rsid w:val="006D1154"/>
    <w:rsid w:val="006D2ECD"/>
    <w:rsid w:val="00703BD3"/>
    <w:rsid w:val="00705849"/>
    <w:rsid w:val="00706308"/>
    <w:rsid w:val="00706965"/>
    <w:rsid w:val="00712665"/>
    <w:rsid w:val="00712B90"/>
    <w:rsid w:val="0071386B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4241"/>
    <w:rsid w:val="00775717"/>
    <w:rsid w:val="00776618"/>
    <w:rsid w:val="007865DD"/>
    <w:rsid w:val="00787B55"/>
    <w:rsid w:val="0079179F"/>
    <w:rsid w:val="00792EB6"/>
    <w:rsid w:val="00793E98"/>
    <w:rsid w:val="00796A8D"/>
    <w:rsid w:val="007B0C68"/>
    <w:rsid w:val="007B3114"/>
    <w:rsid w:val="007B5373"/>
    <w:rsid w:val="007C0010"/>
    <w:rsid w:val="007C037C"/>
    <w:rsid w:val="007C20CA"/>
    <w:rsid w:val="007D4A7D"/>
    <w:rsid w:val="007D4DCE"/>
    <w:rsid w:val="007E7724"/>
    <w:rsid w:val="007F0A2A"/>
    <w:rsid w:val="007F1417"/>
    <w:rsid w:val="007F48F0"/>
    <w:rsid w:val="007F653F"/>
    <w:rsid w:val="007F74D8"/>
    <w:rsid w:val="008064EE"/>
    <w:rsid w:val="008075CD"/>
    <w:rsid w:val="00810585"/>
    <w:rsid w:val="008222EE"/>
    <w:rsid w:val="00823AC1"/>
    <w:rsid w:val="00826EA4"/>
    <w:rsid w:val="00832239"/>
    <w:rsid w:val="00843B35"/>
    <w:rsid w:val="008455B4"/>
    <w:rsid w:val="00847F35"/>
    <w:rsid w:val="00854B34"/>
    <w:rsid w:val="0086137E"/>
    <w:rsid w:val="00865A34"/>
    <w:rsid w:val="008664DD"/>
    <w:rsid w:val="008704E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6B1C"/>
    <w:rsid w:val="0090724E"/>
    <w:rsid w:val="00907353"/>
    <w:rsid w:val="00910D57"/>
    <w:rsid w:val="009221AC"/>
    <w:rsid w:val="009225D7"/>
    <w:rsid w:val="009261FD"/>
    <w:rsid w:val="00934750"/>
    <w:rsid w:val="00934E30"/>
    <w:rsid w:val="00935271"/>
    <w:rsid w:val="009354A0"/>
    <w:rsid w:val="00943209"/>
    <w:rsid w:val="0094509D"/>
    <w:rsid w:val="00945318"/>
    <w:rsid w:val="00950DB4"/>
    <w:rsid w:val="009534C6"/>
    <w:rsid w:val="00957CCB"/>
    <w:rsid w:val="009606EB"/>
    <w:rsid w:val="00962723"/>
    <w:rsid w:val="00963973"/>
    <w:rsid w:val="00966C61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348D4"/>
    <w:rsid w:val="00A42EEC"/>
    <w:rsid w:val="00A50406"/>
    <w:rsid w:val="00A50767"/>
    <w:rsid w:val="00A50801"/>
    <w:rsid w:val="00A548C0"/>
    <w:rsid w:val="00A60A58"/>
    <w:rsid w:val="00A61B21"/>
    <w:rsid w:val="00A65B09"/>
    <w:rsid w:val="00A670BB"/>
    <w:rsid w:val="00A71291"/>
    <w:rsid w:val="00A76E7C"/>
    <w:rsid w:val="00A81955"/>
    <w:rsid w:val="00A83B14"/>
    <w:rsid w:val="00A871D6"/>
    <w:rsid w:val="00A9073C"/>
    <w:rsid w:val="00AA2F6F"/>
    <w:rsid w:val="00AA4B08"/>
    <w:rsid w:val="00AB0D90"/>
    <w:rsid w:val="00AB1E21"/>
    <w:rsid w:val="00AB1E30"/>
    <w:rsid w:val="00AB2477"/>
    <w:rsid w:val="00AB26FA"/>
    <w:rsid w:val="00AB384E"/>
    <w:rsid w:val="00AB56F0"/>
    <w:rsid w:val="00AB5DBD"/>
    <w:rsid w:val="00AB5F0C"/>
    <w:rsid w:val="00AB77BB"/>
    <w:rsid w:val="00AC1579"/>
    <w:rsid w:val="00AC273E"/>
    <w:rsid w:val="00AC30E9"/>
    <w:rsid w:val="00AD24E6"/>
    <w:rsid w:val="00AD31A0"/>
    <w:rsid w:val="00AD44F1"/>
    <w:rsid w:val="00AD4DF7"/>
    <w:rsid w:val="00AD6072"/>
    <w:rsid w:val="00AE0183"/>
    <w:rsid w:val="00AE2110"/>
    <w:rsid w:val="00AE2EB1"/>
    <w:rsid w:val="00B01DA1"/>
    <w:rsid w:val="00B05761"/>
    <w:rsid w:val="00B11A76"/>
    <w:rsid w:val="00B1622C"/>
    <w:rsid w:val="00B233E3"/>
    <w:rsid w:val="00B30352"/>
    <w:rsid w:val="00B30564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18D1"/>
    <w:rsid w:val="00BC6FB7"/>
    <w:rsid w:val="00BE55A7"/>
    <w:rsid w:val="00BE64B3"/>
    <w:rsid w:val="00BF6A7B"/>
    <w:rsid w:val="00BF6B3C"/>
    <w:rsid w:val="00C06D9A"/>
    <w:rsid w:val="00C06FA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4415F"/>
    <w:rsid w:val="00C50828"/>
    <w:rsid w:val="00C51137"/>
    <w:rsid w:val="00C56057"/>
    <w:rsid w:val="00C57CDB"/>
    <w:rsid w:val="00C6206C"/>
    <w:rsid w:val="00C72D11"/>
    <w:rsid w:val="00C863AE"/>
    <w:rsid w:val="00C87372"/>
    <w:rsid w:val="00C92E08"/>
    <w:rsid w:val="00C93473"/>
    <w:rsid w:val="00C971C1"/>
    <w:rsid w:val="00CA1655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38DC"/>
    <w:rsid w:val="00CE564D"/>
    <w:rsid w:val="00CF2B0C"/>
    <w:rsid w:val="00D023A0"/>
    <w:rsid w:val="00D16E87"/>
    <w:rsid w:val="00D25AA0"/>
    <w:rsid w:val="00D27D0E"/>
    <w:rsid w:val="00D35DA7"/>
    <w:rsid w:val="00D47AD0"/>
    <w:rsid w:val="00D5509D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97770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314EE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0FBD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1C6"/>
    <w:rsid w:val="00E9778E"/>
    <w:rsid w:val="00EB7C66"/>
    <w:rsid w:val="00EC2E1C"/>
    <w:rsid w:val="00EC42E3"/>
    <w:rsid w:val="00EC72BE"/>
    <w:rsid w:val="00ED62BB"/>
    <w:rsid w:val="00EE35E4"/>
    <w:rsid w:val="00EE4D15"/>
    <w:rsid w:val="00F005C9"/>
    <w:rsid w:val="00F1404D"/>
    <w:rsid w:val="00F16B2B"/>
    <w:rsid w:val="00F16EDB"/>
    <w:rsid w:val="00F17F38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0F58"/>
    <w:rsid w:val="00F519B9"/>
    <w:rsid w:val="00F522B6"/>
    <w:rsid w:val="00F55E8B"/>
    <w:rsid w:val="00F56045"/>
    <w:rsid w:val="00F564F9"/>
    <w:rsid w:val="00F60F43"/>
    <w:rsid w:val="00F65073"/>
    <w:rsid w:val="00F669BA"/>
    <w:rsid w:val="00F7766C"/>
    <w:rsid w:val="00F82076"/>
    <w:rsid w:val="00F91A48"/>
    <w:rsid w:val="00F94FCC"/>
    <w:rsid w:val="00FA00CE"/>
    <w:rsid w:val="00FA269F"/>
    <w:rsid w:val="00FB21F7"/>
    <w:rsid w:val="00FB22AF"/>
    <w:rsid w:val="00FB2AAE"/>
    <w:rsid w:val="00FB61D2"/>
    <w:rsid w:val="00FB7F4D"/>
    <w:rsid w:val="00FB7F9C"/>
    <w:rsid w:val="00FC1E2B"/>
    <w:rsid w:val="00FC25E1"/>
    <w:rsid w:val="00FC3FA5"/>
    <w:rsid w:val="00FC6260"/>
    <w:rsid w:val="00FD2C03"/>
    <w:rsid w:val="00FD63B3"/>
    <w:rsid w:val="00FE1BFD"/>
    <w:rsid w:val="00FE6218"/>
    <w:rsid w:val="00FF5EF5"/>
    <w:rsid w:val="00FF727E"/>
    <w:rsid w:val="52C6A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17CCCA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4" w:qFormat="1"/>
    <w:lsdException w:name="heading 6" w:uiPriority="4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uiPriority w:val="4"/>
    <w:qFormat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qFormat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qFormat/>
    <w:rsid w:val="00345315"/>
    <w:pPr>
      <w:keepNext/>
      <w:keepLines/>
      <w:numPr>
        <w:ilvl w:val="5"/>
        <w:numId w:val="47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qFormat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qFormat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qFormat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link w:val="KoptekstChar"/>
    <w:uiPriority w:val="99"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E314EE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CD9C3C171CBF4A9DF06F4DD7725175" ma:contentTypeVersion="6" ma:contentTypeDescription="Een nieuw document maken." ma:contentTypeScope="" ma:versionID="d1089854a860a30c735209d035af371b">
  <xsd:schema xmlns:xsd="http://www.w3.org/2001/XMLSchema" xmlns:xs="http://www.w3.org/2001/XMLSchema" xmlns:p="http://schemas.microsoft.com/office/2006/metadata/properties" xmlns:ns2="9796af20-f7f5-460e-a158-0455b91e05fa" xmlns:ns3="466cfc68-2951-497f-99d1-269111700f13" targetNamespace="http://schemas.microsoft.com/office/2006/metadata/properties" ma:root="true" ma:fieldsID="e564097db7b20eefa8b61c93afe3f382" ns2:_="" ns3:_="">
    <xsd:import namespace="9796af20-f7f5-460e-a158-0455b91e05fa"/>
    <xsd:import namespace="466cfc68-2951-497f-99d1-269111700f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96af20-f7f5-460e-a158-0455b91e0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6cfc68-2951-497f-99d1-269111700f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98DFF2-0921-44B6-A2B2-85AAE81168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A1139-3E7E-4105-9EB8-27478374D1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19FA6A-ECB9-4489-9C78-60F04CF4F1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944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23</cp:revision>
  <dcterms:created xsi:type="dcterms:W3CDTF">2023-10-02T10:03:00Z</dcterms:created>
  <dcterms:modified xsi:type="dcterms:W3CDTF">2023-10-02T10:53:00Z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0x010100DCCD9C3C171CBF4A9DF06F4DD7725175</vt:lpwstr>
  </property>
  <property fmtid="{D5CDD505-2E9C-101B-9397-08002B2CF9AE}" pid="4" name="_dlc_DocIdItemGuid">
    <vt:lpwstr>b9d79282-85aa-44c2-92df-cf665076763d</vt:lpwstr>
  </property>
  <property fmtid="{D5CDD505-2E9C-101B-9397-08002B2CF9AE}" pid="5" name="BDDocCategory">
    <vt:lpwstr/>
  </property>
</Properties>
</file>